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345BC749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 </w:t>
      </w:r>
      <w:r w:rsidR="00673EA0">
        <w:rPr>
          <w:b/>
          <w:sz w:val="32"/>
        </w:rPr>
        <w:t>Yolngu Matha</w:t>
      </w:r>
    </w:p>
    <w:p w14:paraId="48894E6E" w14:textId="0625AAA1" w:rsidR="00240DD1" w:rsidRDefault="00240DD1" w:rsidP="00135296">
      <w:pPr>
        <w:rPr>
          <w:b/>
        </w:rPr>
      </w:pPr>
      <w:r>
        <w:rPr>
          <w:b/>
        </w:rPr>
        <w:t>What is enhanced Income Management – Animated Video</w:t>
      </w:r>
    </w:p>
    <w:p w14:paraId="64143774" w14:textId="461F8FA9" w:rsidR="0036019A" w:rsidRDefault="00DD31BA" w:rsidP="005A4848">
      <w:pPr>
        <w:spacing w:before="120" w:after="60" w:line="23" w:lineRule="atLeast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eastAsia="Batang" w:cs="Arial"/>
          <w:b/>
          <w:bCs/>
          <w:lang w:eastAsia="ko-KR"/>
        </w:rPr>
      </w:pPr>
      <w:r w:rsidRPr="00DD31BA">
        <w:rPr>
          <w:rFonts w:cs="Arial"/>
          <w:b/>
          <w:bCs/>
        </w:rPr>
        <w:t>Nha enhance</w:t>
      </w:r>
      <w:r w:rsidRPr="00DD31BA">
        <w:rPr>
          <w:rFonts w:cs="Arial" w:hint="eastAsia"/>
          <w:b/>
          <w:bCs/>
        </w:rPr>
        <w:t>d</w:t>
      </w:r>
      <w:r w:rsidRPr="00DD31BA">
        <w:rPr>
          <w:rFonts w:cs="Arial"/>
          <w:b/>
          <w:bCs/>
        </w:rPr>
        <w:t xml:space="preserve"> </w:t>
      </w:r>
      <w:r w:rsidRPr="00DD31BA">
        <w:rPr>
          <w:rFonts w:cs="Arial" w:hint="eastAsia"/>
          <w:b/>
          <w:bCs/>
        </w:rPr>
        <w:t>I</w:t>
      </w:r>
      <w:r w:rsidRPr="00DD31BA">
        <w:rPr>
          <w:rFonts w:cs="Arial"/>
          <w:b/>
          <w:bCs/>
        </w:rPr>
        <w:t xml:space="preserve">ncome </w:t>
      </w:r>
      <w:proofErr w:type="spellStart"/>
      <w:r w:rsidRPr="00DD31BA">
        <w:rPr>
          <w:rFonts w:cs="Arial" w:hint="eastAsia"/>
          <w:b/>
          <w:bCs/>
        </w:rPr>
        <w:t>M</w:t>
      </w:r>
      <w:r w:rsidRPr="00DD31BA">
        <w:rPr>
          <w:rFonts w:cs="Arial"/>
          <w:b/>
          <w:bCs/>
        </w:rPr>
        <w:t>anagementdja</w:t>
      </w:r>
      <w:proofErr w:type="spellEnd"/>
      <w:r w:rsidRPr="00DD31BA">
        <w:rPr>
          <w:rFonts w:cs="Arial"/>
          <w:b/>
          <w:bCs/>
        </w:rPr>
        <w:t>?</w:t>
      </w:r>
    </w:p>
    <w:p w14:paraId="106D543E" w14:textId="77777777" w:rsidR="00DD31BA" w:rsidRPr="00DD31BA" w:rsidRDefault="00DD31BA" w:rsidP="005A4848">
      <w:pPr>
        <w:pStyle w:val="ListParagraph"/>
        <w:numPr>
          <w:ilvl w:val="0"/>
          <w:numId w:val="26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r w:rsidRPr="00DD31BA">
        <w:rPr>
          <w:rFonts w:cs="Arial"/>
        </w:rPr>
        <w:t xml:space="preserve">Enhanced </w:t>
      </w:r>
      <w:r w:rsidRPr="00DD31BA">
        <w:rPr>
          <w:rFonts w:eastAsia="Batang" w:cs="Arial" w:hint="eastAsia"/>
          <w:lang w:eastAsia="ko-KR"/>
        </w:rPr>
        <w:t>I</w:t>
      </w:r>
      <w:r w:rsidRPr="00DD31BA">
        <w:rPr>
          <w:rFonts w:cs="Arial"/>
        </w:rPr>
        <w:t xml:space="preserve">ncome </w:t>
      </w:r>
      <w:r w:rsidRPr="00DD31BA">
        <w:rPr>
          <w:rFonts w:eastAsia="Batang" w:cs="Arial" w:hint="eastAsia"/>
          <w:lang w:eastAsia="ko-KR"/>
        </w:rPr>
        <w:t>M</w:t>
      </w:r>
      <w:r w:rsidRPr="00DD31BA">
        <w:rPr>
          <w:rFonts w:cs="Arial"/>
        </w:rPr>
        <w:t>anagementdhuny li gunggayyun nhunany bakiw nhungu rrupiyaw balanyaraw mala nhakun</w:t>
      </w:r>
    </w:p>
    <w:p w14:paraId="5A482114" w14:textId="2553FFD8" w:rsidR="00DD31BA" w:rsidRPr="00DD31BA" w:rsidRDefault="00DD31BA" w:rsidP="005A4848">
      <w:pPr>
        <w:pStyle w:val="ListParagraph"/>
        <w:numPr>
          <w:ilvl w:val="2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r>
        <w:rPr>
          <w:rFonts w:cs="Arial"/>
        </w:rPr>
        <w:t>n</w:t>
      </w:r>
      <w:r w:rsidRPr="00DD31BA">
        <w:rPr>
          <w:rFonts w:cs="Arial"/>
        </w:rPr>
        <w:t>gatha</w:t>
      </w:r>
    </w:p>
    <w:p w14:paraId="4C9E5692" w14:textId="4806F29F" w:rsidR="00DD31BA" w:rsidRPr="00DD31BA" w:rsidRDefault="00DD31BA" w:rsidP="005A4848">
      <w:pPr>
        <w:pStyle w:val="ListParagraph"/>
        <w:numPr>
          <w:ilvl w:val="2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r>
        <w:rPr>
          <w:rFonts w:cs="Arial"/>
        </w:rPr>
        <w:t>r</w:t>
      </w:r>
      <w:r w:rsidRPr="00DD31BA">
        <w:rPr>
          <w:rFonts w:cs="Arial"/>
        </w:rPr>
        <w:t>ent</w:t>
      </w:r>
    </w:p>
    <w:p w14:paraId="012096FA" w14:textId="77777777" w:rsidR="00DD31BA" w:rsidRPr="00DD31BA" w:rsidRDefault="00DD31BA" w:rsidP="005A4848">
      <w:pPr>
        <w:pStyle w:val="ListParagraph"/>
        <w:numPr>
          <w:ilvl w:val="2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r w:rsidRPr="00DD31BA">
        <w:rPr>
          <w:rFonts w:cs="Arial"/>
        </w:rPr>
        <w:t>billsgu mala</w:t>
      </w:r>
    </w:p>
    <w:p w14:paraId="30C85AC7" w14:textId="4ADFA743" w:rsidR="00DD31BA" w:rsidRPr="00DD31BA" w:rsidRDefault="00DD31BA" w:rsidP="005A4848">
      <w:pPr>
        <w:pStyle w:val="ListParagraph"/>
        <w:numPr>
          <w:ilvl w:val="2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r w:rsidRPr="00DD31BA">
        <w:rPr>
          <w:rFonts w:cs="Arial"/>
        </w:rPr>
        <w:t>ga schoolgu</w:t>
      </w:r>
      <w:r w:rsidRPr="00DD31BA">
        <w:rPr>
          <w:rFonts w:eastAsia="Batang" w:cs="Arial" w:hint="eastAsia"/>
          <w:lang w:eastAsia="ko-KR"/>
        </w:rPr>
        <w:t>.</w:t>
      </w:r>
    </w:p>
    <w:p w14:paraId="7EFB1DE9" w14:textId="2967025B" w:rsidR="00DD31BA" w:rsidRPr="005A4848" w:rsidRDefault="005A4848" w:rsidP="005A4848">
      <w:pPr>
        <w:pStyle w:val="ListParagraph"/>
        <w:numPr>
          <w:ilvl w:val="1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>
        <w:rPr>
          <w:rFonts w:cs="Arial"/>
        </w:rPr>
        <w:t>Ngunhiyi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lika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baki</w:t>
      </w:r>
      <w:proofErr w:type="spellEnd"/>
      <w:r>
        <w:rPr>
          <w:rFonts w:cs="Arial"/>
        </w:rPr>
        <w:t xml:space="preserve"> enhanced </w:t>
      </w:r>
      <w:r>
        <w:rPr>
          <w:rFonts w:eastAsia="Batang" w:cs="Arial" w:hint="eastAsia"/>
          <w:lang w:eastAsia="ko-KR"/>
        </w:rPr>
        <w:t>I</w:t>
      </w:r>
      <w:r>
        <w:rPr>
          <w:rFonts w:cs="Arial"/>
        </w:rPr>
        <w:t xml:space="preserve">ncome </w:t>
      </w:r>
      <w:r>
        <w:rPr>
          <w:rFonts w:eastAsia="Batang" w:cs="Arial" w:hint="eastAsia"/>
          <w:lang w:eastAsia="ko-KR"/>
        </w:rPr>
        <w:t>M</w:t>
      </w:r>
      <w:r>
        <w:rPr>
          <w:rFonts w:cs="Arial"/>
        </w:rPr>
        <w:t xml:space="preserve">anagement ga marram </w:t>
      </w:r>
      <w:proofErr w:type="spellStart"/>
      <w:r>
        <w:rPr>
          <w:rFonts w:cs="Arial"/>
        </w:rPr>
        <w:t>nhe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lika</w:t>
      </w:r>
      <w:proofErr w:type="spellEnd"/>
      <w:r>
        <w:rPr>
          <w:rFonts w:cs="Arial"/>
        </w:rPr>
        <w:t xml:space="preserve"> Centrelink payment, Services </w:t>
      </w:r>
      <w:proofErr w:type="spellStart"/>
      <w:r>
        <w:rPr>
          <w:rFonts w:cs="Arial"/>
        </w:rPr>
        <w:t>Australia’y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dja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dhu</w:t>
      </w:r>
      <w:proofErr w:type="spellEnd"/>
      <w:r>
        <w:rPr>
          <w:rFonts w:cs="Arial"/>
        </w:rPr>
        <w:t xml:space="preserve"> some </w:t>
      </w:r>
      <w:proofErr w:type="spellStart"/>
      <w:r>
        <w:rPr>
          <w:rFonts w:cs="Arial"/>
        </w:rPr>
        <w:t>nhungu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rrupiya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walangthun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nhokal</w:t>
      </w:r>
      <w:proofErr w:type="spellEnd"/>
      <w:r>
        <w:rPr>
          <w:rFonts w:cs="Arial"/>
        </w:rPr>
        <w:t xml:space="preserve"> normal bank </w:t>
      </w:r>
      <w:proofErr w:type="spellStart"/>
      <w:r>
        <w:rPr>
          <w:rFonts w:cs="Arial"/>
        </w:rPr>
        <w:t>accountlil</w:t>
      </w:r>
      <w:proofErr w:type="spellEnd"/>
      <w:r>
        <w:rPr>
          <w:rFonts w:cs="Arial"/>
        </w:rPr>
        <w:t xml:space="preserve">. Ga </w:t>
      </w:r>
      <w:proofErr w:type="spellStart"/>
      <w:r>
        <w:rPr>
          <w:rFonts w:cs="Arial"/>
        </w:rPr>
        <w:t>baythinyawuydja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walaldhu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walangthun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rrupiya</w:t>
      </w:r>
      <w:proofErr w:type="spellEnd"/>
      <w:r>
        <w:rPr>
          <w:rFonts w:cs="Arial"/>
        </w:rPr>
        <w:t xml:space="preserve"> enhanced </w:t>
      </w:r>
      <w:r>
        <w:rPr>
          <w:rFonts w:eastAsia="Batang" w:cs="Arial" w:hint="eastAsia"/>
          <w:lang w:eastAsia="ko-KR"/>
        </w:rPr>
        <w:t>I</w:t>
      </w:r>
      <w:r>
        <w:rPr>
          <w:rFonts w:cs="Arial"/>
        </w:rPr>
        <w:t xml:space="preserve">ncome </w:t>
      </w:r>
      <w:r>
        <w:rPr>
          <w:rFonts w:eastAsia="Batang" w:cs="Arial" w:hint="eastAsia"/>
          <w:lang w:eastAsia="ko-KR"/>
        </w:rPr>
        <w:t>M</w:t>
      </w:r>
      <w:r>
        <w:rPr>
          <w:rFonts w:cs="Arial"/>
        </w:rPr>
        <w:t xml:space="preserve">anagement </w:t>
      </w:r>
      <w:proofErr w:type="spellStart"/>
      <w:r>
        <w:rPr>
          <w:rFonts w:cs="Arial"/>
        </w:rPr>
        <w:t>accountlila</w:t>
      </w:r>
      <w:proofErr w:type="spellEnd"/>
      <w:r>
        <w:rPr>
          <w:rFonts w:eastAsia="Batang" w:cs="Arial" w:hint="eastAsia"/>
          <w:lang w:eastAsia="ko-KR"/>
        </w:rPr>
        <w:t>.</w:t>
      </w:r>
    </w:p>
    <w:p w14:paraId="208ABDE2" w14:textId="77777777" w:rsidR="005A4848" w:rsidRPr="005A4848" w:rsidRDefault="005A4848" w:rsidP="005A4848">
      <w:pPr>
        <w:pStyle w:val="ListParagraph"/>
        <w:numPr>
          <w:ilvl w:val="1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>
        <w:rPr>
          <w:rFonts w:cs="Arial"/>
        </w:rPr>
        <w:t>Nhe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balang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baki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ngunhiyi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rrupiya</w:t>
      </w:r>
      <w:proofErr w:type="spellEnd"/>
      <w:r>
        <w:rPr>
          <w:rFonts w:cs="Arial"/>
        </w:rPr>
        <w:t xml:space="preserve"> enhanced </w:t>
      </w:r>
      <w:r>
        <w:rPr>
          <w:rFonts w:eastAsia="Batang" w:cs="Arial" w:hint="eastAsia"/>
          <w:lang w:eastAsia="ko-KR"/>
        </w:rPr>
        <w:t>I</w:t>
      </w:r>
      <w:r>
        <w:rPr>
          <w:rFonts w:cs="Arial"/>
        </w:rPr>
        <w:t xml:space="preserve">ncome </w:t>
      </w:r>
      <w:r>
        <w:rPr>
          <w:rFonts w:eastAsia="Batang" w:cs="Arial" w:hint="eastAsia"/>
          <w:lang w:eastAsia="ko-KR"/>
        </w:rPr>
        <w:t>M</w:t>
      </w:r>
      <w:r>
        <w:rPr>
          <w:rFonts w:cs="Arial"/>
        </w:rPr>
        <w:t xml:space="preserve">anagement </w:t>
      </w:r>
      <w:proofErr w:type="spellStart"/>
      <w:r>
        <w:rPr>
          <w:rFonts w:cs="Arial"/>
        </w:rPr>
        <w:t>accountngur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SmartCarddhu</w:t>
      </w:r>
      <w:proofErr w:type="spellEnd"/>
      <w:r>
        <w:rPr>
          <w:rFonts w:cs="Arial"/>
        </w:rPr>
        <w:t xml:space="preserve">. </w:t>
      </w:r>
      <w:proofErr w:type="spellStart"/>
      <w:r>
        <w:rPr>
          <w:rFonts w:cs="Arial"/>
        </w:rPr>
        <w:t>Buluny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balang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baki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ngunhiyi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rrupiya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internetngur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wu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appgurr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nhokal</w:t>
      </w:r>
      <w:proofErr w:type="spellEnd"/>
      <w:r>
        <w:rPr>
          <w:rFonts w:cs="Arial"/>
        </w:rPr>
        <w:t xml:space="preserve"> mobile </w:t>
      </w:r>
      <w:proofErr w:type="spellStart"/>
      <w:r>
        <w:rPr>
          <w:rFonts w:cs="Arial"/>
        </w:rPr>
        <w:t>phonengur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wu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wiripu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devicengur</w:t>
      </w:r>
      <w:proofErr w:type="spellEnd"/>
      <w:r>
        <w:rPr>
          <w:rFonts w:eastAsia="Batang" w:cs="Arial" w:hint="eastAsia"/>
          <w:lang w:eastAsia="ko-KR"/>
        </w:rPr>
        <w:t>.</w:t>
      </w:r>
    </w:p>
    <w:p w14:paraId="1955BD30" w14:textId="7C7B481F" w:rsidR="005A4848" w:rsidRPr="005A4848" w:rsidRDefault="005A4848" w:rsidP="005A4848">
      <w:pPr>
        <w:spacing w:before="120" w:after="60" w:line="23" w:lineRule="atLeast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 w:rsidRPr="005A4848">
        <w:rPr>
          <w:rFonts w:cs="Arial"/>
          <w:b/>
          <w:bCs/>
        </w:rPr>
        <w:t>Nhaliyakun</w:t>
      </w:r>
      <w:proofErr w:type="spellEnd"/>
      <w:r w:rsidRPr="005A4848">
        <w:rPr>
          <w:rFonts w:cs="Arial"/>
          <w:b/>
          <w:bCs/>
        </w:rPr>
        <w:t xml:space="preserve"> </w:t>
      </w:r>
      <w:proofErr w:type="spellStart"/>
      <w:r w:rsidRPr="005A4848">
        <w:rPr>
          <w:rFonts w:cs="Arial"/>
          <w:b/>
          <w:bCs/>
        </w:rPr>
        <w:t>balang</w:t>
      </w:r>
      <w:proofErr w:type="spellEnd"/>
      <w:r w:rsidRPr="005A4848">
        <w:rPr>
          <w:rFonts w:cs="Arial"/>
          <w:b/>
          <w:bCs/>
        </w:rPr>
        <w:t xml:space="preserve"> </w:t>
      </w:r>
      <w:proofErr w:type="spellStart"/>
      <w:r w:rsidRPr="005A4848">
        <w:rPr>
          <w:rFonts w:cs="Arial"/>
          <w:b/>
          <w:bCs/>
        </w:rPr>
        <w:t>ngarra</w:t>
      </w:r>
      <w:proofErr w:type="spellEnd"/>
      <w:r w:rsidRPr="005A4848">
        <w:rPr>
          <w:rFonts w:cs="Arial"/>
          <w:b/>
          <w:bCs/>
        </w:rPr>
        <w:t xml:space="preserve"> </w:t>
      </w:r>
      <w:proofErr w:type="spellStart"/>
      <w:r w:rsidRPr="005A4848">
        <w:rPr>
          <w:rFonts w:cs="Arial"/>
          <w:b/>
          <w:bCs/>
        </w:rPr>
        <w:t>ngurungiyi</w:t>
      </w:r>
      <w:proofErr w:type="spellEnd"/>
      <w:r w:rsidRPr="005A4848">
        <w:rPr>
          <w:rFonts w:cs="Arial"/>
          <w:b/>
          <w:bCs/>
        </w:rPr>
        <w:t xml:space="preserve"> </w:t>
      </w:r>
      <w:proofErr w:type="spellStart"/>
      <w:r w:rsidRPr="005A4848">
        <w:rPr>
          <w:rFonts w:cs="Arial"/>
          <w:b/>
          <w:bCs/>
        </w:rPr>
        <w:t>SmartCarddhuny</w:t>
      </w:r>
      <w:proofErr w:type="spellEnd"/>
      <w:r w:rsidRPr="005A4848">
        <w:rPr>
          <w:rFonts w:cs="Arial"/>
          <w:b/>
          <w:bCs/>
        </w:rPr>
        <w:t>?</w:t>
      </w:r>
    </w:p>
    <w:p w14:paraId="60BBE251" w14:textId="22E63457" w:rsidR="005A4848" w:rsidRPr="005A4848" w:rsidRDefault="005A4848" w:rsidP="005A4848">
      <w:pPr>
        <w:pStyle w:val="ListParagraph"/>
        <w:numPr>
          <w:ilvl w:val="1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>
        <w:rPr>
          <w:rFonts w:cs="Arial"/>
        </w:rPr>
        <w:t>SmartCarddja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dhorr</w:t>
      </w:r>
      <w:proofErr w:type="spellEnd"/>
      <w:r>
        <w:rPr>
          <w:rFonts w:cs="Arial"/>
        </w:rPr>
        <w:t xml:space="preserve"> ga </w:t>
      </w:r>
      <w:proofErr w:type="spellStart"/>
      <w:r>
        <w:rPr>
          <w:rFonts w:cs="Arial"/>
        </w:rPr>
        <w:t>bitjan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lika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nhakun</w:t>
      </w:r>
      <w:proofErr w:type="spellEnd"/>
      <w:r>
        <w:rPr>
          <w:rFonts w:cs="Arial"/>
        </w:rPr>
        <w:t xml:space="preserve"> bank debit card</w:t>
      </w:r>
      <w:r>
        <w:rPr>
          <w:rFonts w:eastAsia="Batang" w:cs="Arial" w:hint="eastAsia"/>
          <w:lang w:eastAsia="ko-KR"/>
        </w:rPr>
        <w:t>.</w:t>
      </w:r>
    </w:p>
    <w:p w14:paraId="4FF3524A" w14:textId="44A8B64D" w:rsidR="005A4848" w:rsidRPr="005A4848" w:rsidRDefault="005A4848" w:rsidP="005A4848">
      <w:pPr>
        <w:pStyle w:val="ListParagraph"/>
        <w:numPr>
          <w:ilvl w:val="1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r>
        <w:rPr>
          <w:rFonts w:cs="Arial"/>
        </w:rPr>
        <w:t xml:space="preserve">Baki </w:t>
      </w:r>
      <w:proofErr w:type="spellStart"/>
      <w:r>
        <w:rPr>
          <w:rFonts w:cs="Arial"/>
        </w:rPr>
        <w:t>balang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ngunhiyi</w:t>
      </w:r>
      <w:proofErr w:type="spellEnd"/>
      <w:r>
        <w:rPr>
          <w:rFonts w:cs="Arial"/>
        </w:rPr>
        <w:t xml:space="preserve"> card </w:t>
      </w:r>
      <w:proofErr w:type="spellStart"/>
      <w:r>
        <w:rPr>
          <w:rFonts w:cs="Arial"/>
        </w:rPr>
        <w:t>dharrwangur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shopsngur</w:t>
      </w:r>
      <w:proofErr w:type="spellEnd"/>
      <w:r>
        <w:rPr>
          <w:rFonts w:cs="Arial"/>
        </w:rPr>
        <w:t xml:space="preserve"> mala </w:t>
      </w:r>
      <w:proofErr w:type="spellStart"/>
      <w:r>
        <w:rPr>
          <w:rFonts w:cs="Arial"/>
        </w:rPr>
        <w:t>Australiakurr</w:t>
      </w:r>
      <w:proofErr w:type="spellEnd"/>
      <w:r>
        <w:rPr>
          <w:rFonts w:cs="Arial"/>
        </w:rPr>
        <w:t xml:space="preserve">, ga </w:t>
      </w:r>
      <w:proofErr w:type="spellStart"/>
      <w:r>
        <w:rPr>
          <w:rFonts w:cs="Arial"/>
        </w:rPr>
        <w:t>wanhal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lika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baki</w:t>
      </w:r>
      <w:proofErr w:type="spellEnd"/>
      <w:r>
        <w:rPr>
          <w:rFonts w:cs="Arial"/>
        </w:rPr>
        <w:t xml:space="preserve"> EFTPOS </w:t>
      </w:r>
      <w:proofErr w:type="spellStart"/>
      <w:r>
        <w:rPr>
          <w:rFonts w:cs="Arial"/>
        </w:rPr>
        <w:t>wu</w:t>
      </w:r>
      <w:proofErr w:type="spellEnd"/>
      <w:r>
        <w:rPr>
          <w:rFonts w:cs="Arial"/>
        </w:rPr>
        <w:t xml:space="preserve"> </w:t>
      </w:r>
      <w:r>
        <w:rPr>
          <w:rFonts w:eastAsia="Batang" w:cs="Arial" w:hint="eastAsia"/>
          <w:lang w:eastAsia="ko-KR"/>
        </w:rPr>
        <w:t>V</w:t>
      </w:r>
      <w:r>
        <w:rPr>
          <w:rFonts w:cs="Arial"/>
        </w:rPr>
        <w:t>isa.</w:t>
      </w:r>
      <w:r>
        <w:rPr>
          <w:rFonts w:eastAsia="Batang" w:cs="Arial" w:hint="eastAsia"/>
          <w:lang w:eastAsia="ko-KR"/>
        </w:rPr>
        <w:t xml:space="preserve"> </w:t>
      </w:r>
      <w:proofErr w:type="spellStart"/>
      <w:r w:rsidRPr="006277AB">
        <w:rPr>
          <w:rFonts w:eastAsia="Batang" w:cs="Arial"/>
          <w:lang w:eastAsia="ko-KR"/>
        </w:rPr>
        <w:t>Wiripuny</w:t>
      </w:r>
      <w:proofErr w:type="spellEnd"/>
      <w:r w:rsidRPr="006277AB">
        <w:rPr>
          <w:rFonts w:eastAsia="Batang" w:cs="Arial"/>
          <w:lang w:eastAsia="ko-KR"/>
        </w:rPr>
        <w:t xml:space="preserve"> </w:t>
      </w:r>
      <w:proofErr w:type="spellStart"/>
      <w:r w:rsidRPr="006277AB">
        <w:rPr>
          <w:rFonts w:eastAsia="Batang" w:cs="Arial"/>
          <w:lang w:eastAsia="ko-KR"/>
        </w:rPr>
        <w:t>balang</w:t>
      </w:r>
      <w:proofErr w:type="spellEnd"/>
      <w:r w:rsidRPr="006277AB">
        <w:rPr>
          <w:rFonts w:eastAsia="Batang" w:cs="Arial"/>
          <w:lang w:eastAsia="ko-KR"/>
        </w:rPr>
        <w:t xml:space="preserve"> </w:t>
      </w:r>
      <w:proofErr w:type="spellStart"/>
      <w:r w:rsidRPr="006277AB">
        <w:rPr>
          <w:rFonts w:eastAsia="Batang" w:cs="Arial"/>
          <w:lang w:eastAsia="ko-KR"/>
        </w:rPr>
        <w:t>nhe</w:t>
      </w:r>
      <w:proofErr w:type="spellEnd"/>
      <w:r w:rsidRPr="006277AB">
        <w:rPr>
          <w:rFonts w:eastAsia="Batang" w:cs="Arial"/>
          <w:lang w:eastAsia="ko-KR"/>
        </w:rPr>
        <w:t xml:space="preserve"> </w:t>
      </w:r>
      <w:proofErr w:type="spellStart"/>
      <w:r w:rsidRPr="006277AB">
        <w:rPr>
          <w:rFonts w:eastAsia="Batang" w:cs="Arial"/>
          <w:lang w:eastAsia="ko-KR"/>
        </w:rPr>
        <w:t>baki</w:t>
      </w:r>
      <w:proofErr w:type="spellEnd"/>
      <w:r w:rsidRPr="006277AB">
        <w:rPr>
          <w:rFonts w:eastAsia="Batang" w:cs="Arial"/>
          <w:lang w:eastAsia="ko-KR"/>
        </w:rPr>
        <w:t xml:space="preserve"> card </w:t>
      </w:r>
      <w:proofErr w:type="spellStart"/>
      <w:r w:rsidRPr="006277AB">
        <w:rPr>
          <w:rFonts w:eastAsia="Batang" w:cs="Arial"/>
          <w:lang w:eastAsia="ko-KR"/>
        </w:rPr>
        <w:t>buyinaraw</w:t>
      </w:r>
      <w:proofErr w:type="spellEnd"/>
      <w:r w:rsidRPr="006277AB">
        <w:rPr>
          <w:rFonts w:eastAsia="Batang" w:cs="Arial"/>
          <w:lang w:eastAsia="ko-KR"/>
        </w:rPr>
        <w:t xml:space="preserve"> things </w:t>
      </w:r>
      <w:proofErr w:type="spellStart"/>
      <w:r w:rsidRPr="006277AB">
        <w:rPr>
          <w:rFonts w:eastAsia="Batang" w:cs="Arial"/>
          <w:lang w:eastAsia="ko-KR"/>
        </w:rPr>
        <w:t>gu</w:t>
      </w:r>
      <w:proofErr w:type="spellEnd"/>
      <w:r w:rsidRPr="006277AB">
        <w:rPr>
          <w:rFonts w:eastAsia="Batang" w:cs="Arial"/>
          <w:lang w:eastAsia="ko-KR"/>
        </w:rPr>
        <w:t xml:space="preserve"> </w:t>
      </w:r>
      <w:proofErr w:type="spellStart"/>
      <w:r w:rsidRPr="006277AB">
        <w:rPr>
          <w:rFonts w:eastAsia="Batang" w:cs="Arial"/>
          <w:lang w:eastAsia="ko-KR"/>
        </w:rPr>
        <w:t>internetgurr</w:t>
      </w:r>
      <w:proofErr w:type="spellEnd"/>
      <w:r w:rsidRPr="006277AB">
        <w:rPr>
          <w:rFonts w:eastAsia="Batang" w:cs="Arial"/>
          <w:lang w:eastAsia="ko-KR"/>
        </w:rPr>
        <w:t>.</w:t>
      </w:r>
    </w:p>
    <w:p w14:paraId="3B59395A" w14:textId="68F9FB59" w:rsidR="005A4848" w:rsidRPr="005A4848" w:rsidRDefault="005A4848" w:rsidP="005A4848">
      <w:pPr>
        <w:pStyle w:val="ListParagraph"/>
        <w:numPr>
          <w:ilvl w:val="1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r>
        <w:rPr>
          <w:rFonts w:cs="Arial"/>
        </w:rPr>
        <w:t xml:space="preserve">Baki </w:t>
      </w:r>
      <w:proofErr w:type="spellStart"/>
      <w:r>
        <w:rPr>
          <w:rFonts w:cs="Arial"/>
        </w:rPr>
        <w:t>balang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nhe</w:t>
      </w:r>
      <w:proofErr w:type="spellEnd"/>
      <w:r>
        <w:rPr>
          <w:rFonts w:cs="Arial"/>
        </w:rPr>
        <w:t xml:space="preserve"> tap to pay </w:t>
      </w:r>
      <w:proofErr w:type="spellStart"/>
      <w:r>
        <w:rPr>
          <w:rFonts w:cs="Arial"/>
        </w:rPr>
        <w:t>shopsngur</w:t>
      </w:r>
      <w:proofErr w:type="spellEnd"/>
      <w:r>
        <w:rPr>
          <w:rFonts w:cs="Arial"/>
        </w:rPr>
        <w:t xml:space="preserve"> mala</w:t>
      </w:r>
      <w:r>
        <w:rPr>
          <w:rFonts w:eastAsia="Batang" w:cs="Arial" w:hint="eastAsia"/>
          <w:lang w:eastAsia="ko-KR"/>
        </w:rPr>
        <w:t>.</w:t>
      </w:r>
    </w:p>
    <w:p w14:paraId="1BD30195" w14:textId="08F07458" w:rsidR="005A4848" w:rsidRPr="005A4848" w:rsidRDefault="005A4848" w:rsidP="005A4848">
      <w:pPr>
        <w:spacing w:before="120" w:after="60" w:line="23" w:lineRule="atLeast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 w:rsidRPr="005A4848">
        <w:rPr>
          <w:rFonts w:cs="Arial"/>
          <w:b/>
          <w:bCs/>
        </w:rPr>
        <w:t>Nhaliyakun</w:t>
      </w:r>
      <w:proofErr w:type="spellEnd"/>
      <w:r w:rsidRPr="005A4848">
        <w:rPr>
          <w:rFonts w:cs="Arial"/>
          <w:b/>
          <w:bCs/>
        </w:rPr>
        <w:t xml:space="preserve"> </w:t>
      </w:r>
      <w:proofErr w:type="spellStart"/>
      <w:r w:rsidRPr="005A4848">
        <w:rPr>
          <w:rFonts w:cs="Arial"/>
          <w:b/>
          <w:bCs/>
        </w:rPr>
        <w:t>balang</w:t>
      </w:r>
      <w:proofErr w:type="spellEnd"/>
      <w:r w:rsidRPr="005A4848">
        <w:rPr>
          <w:rFonts w:cs="Arial"/>
          <w:b/>
          <w:bCs/>
        </w:rPr>
        <w:t xml:space="preserve"> </w:t>
      </w:r>
      <w:proofErr w:type="spellStart"/>
      <w:r w:rsidRPr="005A4848">
        <w:rPr>
          <w:rFonts w:cs="Arial"/>
          <w:b/>
          <w:bCs/>
        </w:rPr>
        <w:t>ngarra</w:t>
      </w:r>
      <w:proofErr w:type="spellEnd"/>
      <w:r w:rsidRPr="005A4848">
        <w:rPr>
          <w:rFonts w:cs="Arial"/>
          <w:b/>
          <w:bCs/>
        </w:rPr>
        <w:t xml:space="preserve"> enhanced </w:t>
      </w:r>
      <w:r w:rsidRPr="005A4848">
        <w:rPr>
          <w:rFonts w:eastAsia="Batang" w:cs="Arial" w:hint="eastAsia"/>
          <w:b/>
          <w:bCs/>
          <w:lang w:eastAsia="ko-KR"/>
        </w:rPr>
        <w:t>I</w:t>
      </w:r>
      <w:r w:rsidRPr="005A4848">
        <w:rPr>
          <w:rFonts w:cs="Arial"/>
          <w:b/>
          <w:bCs/>
        </w:rPr>
        <w:t xml:space="preserve">ncome </w:t>
      </w:r>
      <w:r w:rsidRPr="005A4848">
        <w:rPr>
          <w:rFonts w:eastAsia="Batang" w:cs="Arial" w:hint="eastAsia"/>
          <w:b/>
          <w:bCs/>
          <w:lang w:eastAsia="ko-KR"/>
        </w:rPr>
        <w:t>M</w:t>
      </w:r>
      <w:r w:rsidRPr="005A4848">
        <w:rPr>
          <w:rFonts w:cs="Arial"/>
          <w:b/>
          <w:bCs/>
        </w:rPr>
        <w:t xml:space="preserve">anagement </w:t>
      </w:r>
      <w:proofErr w:type="spellStart"/>
      <w:r w:rsidRPr="005A4848">
        <w:rPr>
          <w:rFonts w:cs="Arial"/>
          <w:b/>
          <w:bCs/>
        </w:rPr>
        <w:t>accountdhuny</w:t>
      </w:r>
      <w:proofErr w:type="spellEnd"/>
      <w:r w:rsidRPr="005A4848">
        <w:rPr>
          <w:rFonts w:cs="Arial"/>
          <w:b/>
          <w:bCs/>
        </w:rPr>
        <w:t>?</w:t>
      </w:r>
    </w:p>
    <w:p w14:paraId="4704C6E8" w14:textId="1D4F9AE3" w:rsidR="005A4848" w:rsidRPr="005A4848" w:rsidRDefault="005A4848" w:rsidP="005A4848">
      <w:pPr>
        <w:pStyle w:val="ListParagraph"/>
        <w:numPr>
          <w:ilvl w:val="1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>
        <w:rPr>
          <w:rFonts w:cs="Arial"/>
        </w:rPr>
        <w:t>N</w:t>
      </w:r>
      <w:r w:rsidRPr="00AE1F2B">
        <w:rPr>
          <w:rFonts w:cs="Arial"/>
        </w:rPr>
        <w:t>he</w:t>
      </w:r>
      <w:proofErr w:type="spellEnd"/>
      <w:r w:rsidRPr="00AE1F2B">
        <w:rPr>
          <w:rFonts w:cs="Arial"/>
        </w:rPr>
        <w:t xml:space="preserve"> </w:t>
      </w:r>
      <w:proofErr w:type="spellStart"/>
      <w:r w:rsidRPr="00AE1F2B">
        <w:rPr>
          <w:rFonts w:cs="Arial"/>
        </w:rPr>
        <w:t>balang</w:t>
      </w:r>
      <w:proofErr w:type="spellEnd"/>
      <w:r w:rsidRPr="00AE1F2B">
        <w:rPr>
          <w:rFonts w:cs="Arial"/>
        </w:rPr>
        <w:t xml:space="preserve"> </w:t>
      </w:r>
      <w:proofErr w:type="spellStart"/>
      <w:r w:rsidRPr="00AE1F2B">
        <w:rPr>
          <w:rFonts w:cs="Arial"/>
        </w:rPr>
        <w:t>baki</w:t>
      </w:r>
      <w:proofErr w:type="spellEnd"/>
      <w:r w:rsidRPr="00AE1F2B">
        <w:rPr>
          <w:rFonts w:cs="Arial"/>
        </w:rPr>
        <w:t xml:space="preserve"> enhance</w:t>
      </w:r>
      <w:r>
        <w:rPr>
          <w:rFonts w:eastAsia="Batang" w:cs="Arial" w:hint="eastAsia"/>
          <w:lang w:eastAsia="ko-KR"/>
        </w:rPr>
        <w:t>d</w:t>
      </w:r>
      <w:r w:rsidRPr="00AE1F2B">
        <w:rPr>
          <w:rFonts w:cs="Arial"/>
        </w:rPr>
        <w:t xml:space="preserve"> </w:t>
      </w:r>
      <w:r>
        <w:rPr>
          <w:rFonts w:eastAsia="Batang" w:cs="Arial" w:hint="eastAsia"/>
          <w:lang w:eastAsia="ko-KR"/>
        </w:rPr>
        <w:t>I</w:t>
      </w:r>
      <w:r w:rsidRPr="00AE1F2B">
        <w:rPr>
          <w:rFonts w:cs="Arial"/>
        </w:rPr>
        <w:t xml:space="preserve">ncome </w:t>
      </w:r>
      <w:r>
        <w:rPr>
          <w:rFonts w:eastAsia="Batang" w:cs="Arial" w:hint="eastAsia"/>
          <w:lang w:eastAsia="ko-KR"/>
        </w:rPr>
        <w:t>M</w:t>
      </w:r>
      <w:r w:rsidRPr="00AE1F2B">
        <w:rPr>
          <w:rFonts w:cs="Arial"/>
        </w:rPr>
        <w:t xml:space="preserve">anagement account </w:t>
      </w:r>
      <w:proofErr w:type="spellStart"/>
      <w:r w:rsidRPr="00AE1F2B">
        <w:rPr>
          <w:rFonts w:cs="Arial"/>
        </w:rPr>
        <w:t>wunguliyyunaraw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ngulanhaku</w:t>
      </w:r>
      <w:proofErr w:type="spellEnd"/>
      <w:r>
        <w:rPr>
          <w:rFonts w:cs="Arial"/>
        </w:rPr>
        <w:t xml:space="preserve"> mala </w:t>
      </w:r>
      <w:proofErr w:type="spellStart"/>
      <w:r>
        <w:rPr>
          <w:rFonts w:cs="Arial"/>
        </w:rPr>
        <w:t>ngunhiyi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lika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bitjan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bili</w:t>
      </w:r>
      <w:proofErr w:type="spellEnd"/>
      <w:r>
        <w:rPr>
          <w:rFonts w:cs="Arial"/>
        </w:rPr>
        <w:t xml:space="preserve"> need, </w:t>
      </w:r>
      <w:proofErr w:type="spellStart"/>
      <w:r>
        <w:rPr>
          <w:rFonts w:cs="Arial"/>
        </w:rPr>
        <w:t>nhakun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ngatha</w:t>
      </w:r>
      <w:proofErr w:type="spellEnd"/>
      <w:r>
        <w:rPr>
          <w:rFonts w:cs="Arial"/>
        </w:rPr>
        <w:t xml:space="preserve">, rent, </w:t>
      </w:r>
      <w:proofErr w:type="spellStart"/>
      <w:r>
        <w:rPr>
          <w:rFonts w:cs="Arial"/>
        </w:rPr>
        <w:t>latritjbuy</w:t>
      </w:r>
      <w:proofErr w:type="spellEnd"/>
      <w:r>
        <w:rPr>
          <w:rFonts w:cs="Arial"/>
        </w:rPr>
        <w:t xml:space="preserve"> bills, ga </w:t>
      </w:r>
      <w:proofErr w:type="spellStart"/>
      <w:r>
        <w:rPr>
          <w:rFonts w:cs="Arial"/>
        </w:rPr>
        <w:t>educationgu</w:t>
      </w:r>
      <w:proofErr w:type="spellEnd"/>
      <w:r>
        <w:rPr>
          <w:rFonts w:cs="Arial"/>
        </w:rPr>
        <w:t>.</w:t>
      </w:r>
    </w:p>
    <w:p w14:paraId="190E1F77" w14:textId="4DD9E82E" w:rsidR="005A4848" w:rsidRPr="005A4848" w:rsidRDefault="005A4848" w:rsidP="005A4848">
      <w:pPr>
        <w:spacing w:before="120" w:after="60" w:line="23" w:lineRule="atLeast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r w:rsidRPr="005A4848">
        <w:rPr>
          <w:rFonts w:cs="Arial"/>
          <w:b/>
          <w:bCs/>
        </w:rPr>
        <w:t xml:space="preserve">Nha </w:t>
      </w:r>
      <w:proofErr w:type="spellStart"/>
      <w:r w:rsidRPr="005A4848">
        <w:rPr>
          <w:rFonts w:cs="Arial"/>
          <w:b/>
          <w:bCs/>
        </w:rPr>
        <w:t>ngura</w:t>
      </w:r>
      <w:proofErr w:type="spellEnd"/>
      <w:r w:rsidRPr="005A4848">
        <w:rPr>
          <w:rFonts w:cs="Arial"/>
          <w:b/>
          <w:bCs/>
        </w:rPr>
        <w:t xml:space="preserve"> </w:t>
      </w:r>
      <w:proofErr w:type="spellStart"/>
      <w:r w:rsidRPr="005A4848">
        <w:rPr>
          <w:rFonts w:cs="Arial"/>
          <w:b/>
          <w:bCs/>
        </w:rPr>
        <w:t>balang</w:t>
      </w:r>
      <w:proofErr w:type="spellEnd"/>
      <w:r w:rsidRPr="005A4848">
        <w:rPr>
          <w:rFonts w:cs="Arial"/>
          <w:b/>
          <w:bCs/>
        </w:rPr>
        <w:t xml:space="preserve"> </w:t>
      </w:r>
      <w:proofErr w:type="spellStart"/>
      <w:r w:rsidRPr="005A4848">
        <w:rPr>
          <w:rFonts w:cs="Arial"/>
          <w:b/>
          <w:bCs/>
        </w:rPr>
        <w:t>ngarra</w:t>
      </w:r>
      <w:proofErr w:type="spellEnd"/>
      <w:r w:rsidRPr="005A4848">
        <w:rPr>
          <w:rFonts w:cs="Arial"/>
          <w:b/>
          <w:bCs/>
        </w:rPr>
        <w:t xml:space="preserve"> </w:t>
      </w:r>
      <w:proofErr w:type="spellStart"/>
      <w:r w:rsidRPr="005A4848">
        <w:rPr>
          <w:rFonts w:cs="Arial"/>
          <w:b/>
          <w:bCs/>
        </w:rPr>
        <w:t>yakany</w:t>
      </w:r>
      <w:proofErr w:type="spellEnd"/>
      <w:r w:rsidRPr="005A4848">
        <w:rPr>
          <w:rFonts w:cs="Arial"/>
          <w:b/>
          <w:bCs/>
        </w:rPr>
        <w:t xml:space="preserve"> </w:t>
      </w:r>
      <w:proofErr w:type="spellStart"/>
      <w:r w:rsidRPr="005A4848">
        <w:rPr>
          <w:rFonts w:cs="Arial"/>
          <w:b/>
          <w:bCs/>
        </w:rPr>
        <w:t>baki</w:t>
      </w:r>
      <w:proofErr w:type="spellEnd"/>
      <w:r w:rsidRPr="005A4848">
        <w:rPr>
          <w:rFonts w:cs="Arial"/>
          <w:b/>
          <w:bCs/>
        </w:rPr>
        <w:t xml:space="preserve"> SmartCard </w:t>
      </w:r>
      <w:proofErr w:type="spellStart"/>
      <w:r w:rsidRPr="005A4848">
        <w:rPr>
          <w:rFonts w:cs="Arial"/>
          <w:b/>
          <w:bCs/>
        </w:rPr>
        <w:t>wu</w:t>
      </w:r>
      <w:proofErr w:type="spellEnd"/>
      <w:r w:rsidRPr="005A4848">
        <w:rPr>
          <w:rFonts w:cs="Arial"/>
          <w:b/>
          <w:bCs/>
        </w:rPr>
        <w:t xml:space="preserve"> enhance</w:t>
      </w:r>
      <w:r w:rsidRPr="005A4848">
        <w:rPr>
          <w:rFonts w:eastAsia="Batang" w:cs="Arial" w:hint="eastAsia"/>
          <w:b/>
          <w:bCs/>
          <w:lang w:eastAsia="ko-KR"/>
        </w:rPr>
        <w:t>d</w:t>
      </w:r>
      <w:r w:rsidRPr="005A4848">
        <w:rPr>
          <w:rFonts w:cs="Arial"/>
          <w:b/>
          <w:bCs/>
        </w:rPr>
        <w:t xml:space="preserve"> </w:t>
      </w:r>
      <w:r w:rsidRPr="005A4848">
        <w:rPr>
          <w:rFonts w:eastAsia="Batang" w:cs="Arial" w:hint="eastAsia"/>
          <w:b/>
          <w:bCs/>
          <w:lang w:eastAsia="ko-KR"/>
        </w:rPr>
        <w:t>I</w:t>
      </w:r>
      <w:r w:rsidRPr="005A4848">
        <w:rPr>
          <w:rFonts w:cs="Arial"/>
          <w:b/>
          <w:bCs/>
        </w:rPr>
        <w:t xml:space="preserve">ncome </w:t>
      </w:r>
      <w:r w:rsidRPr="005A4848">
        <w:rPr>
          <w:rFonts w:eastAsia="Batang" w:cs="Arial" w:hint="eastAsia"/>
          <w:b/>
          <w:bCs/>
          <w:lang w:eastAsia="ko-KR"/>
        </w:rPr>
        <w:t>M</w:t>
      </w:r>
      <w:r w:rsidRPr="005A4848">
        <w:rPr>
          <w:rFonts w:cs="Arial"/>
          <w:b/>
          <w:bCs/>
        </w:rPr>
        <w:t>ana</w:t>
      </w:r>
      <w:r w:rsidRPr="005A4848">
        <w:rPr>
          <w:rFonts w:eastAsia="Batang" w:cs="Arial" w:hint="eastAsia"/>
          <w:b/>
          <w:bCs/>
          <w:lang w:eastAsia="ko-KR"/>
        </w:rPr>
        <w:t>ge</w:t>
      </w:r>
      <w:r w:rsidRPr="005A4848">
        <w:rPr>
          <w:rFonts w:cs="Arial"/>
          <w:b/>
          <w:bCs/>
        </w:rPr>
        <w:t>ment account?</w:t>
      </w:r>
    </w:p>
    <w:p w14:paraId="42112BA2" w14:textId="77777777" w:rsidR="005A4848" w:rsidRDefault="005A4848" w:rsidP="005A4848">
      <w:pPr>
        <w:spacing w:before="120" w:after="60" w:line="23" w:lineRule="atLeast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>
        <w:rPr>
          <w:rFonts w:cs="Arial"/>
        </w:rPr>
        <w:t>Bayngundhu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dhu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baki</w:t>
      </w:r>
      <w:proofErr w:type="spellEnd"/>
      <w:r>
        <w:rPr>
          <w:rFonts w:cs="Arial"/>
        </w:rPr>
        <w:t xml:space="preserve"> SmartCard </w:t>
      </w:r>
      <w:proofErr w:type="spellStart"/>
      <w:r>
        <w:rPr>
          <w:rFonts w:cs="Arial"/>
        </w:rPr>
        <w:t>wu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ngunhiyi</w:t>
      </w:r>
      <w:proofErr w:type="spellEnd"/>
      <w:r>
        <w:rPr>
          <w:rFonts w:cs="Arial"/>
        </w:rPr>
        <w:t xml:space="preserve"> account </w:t>
      </w:r>
      <w:proofErr w:type="spellStart"/>
      <w:r>
        <w:rPr>
          <w:rFonts w:cs="Arial"/>
        </w:rPr>
        <w:t>wunguliyyunaraw</w:t>
      </w:r>
      <w:proofErr w:type="spellEnd"/>
      <w:r>
        <w:rPr>
          <w:rFonts w:cs="Arial"/>
        </w:rPr>
        <w:t>:</w:t>
      </w:r>
    </w:p>
    <w:p w14:paraId="27C3C71C" w14:textId="77777777" w:rsidR="005A4848" w:rsidRPr="005E0536" w:rsidRDefault="005A4848" w:rsidP="005A4848">
      <w:pPr>
        <w:pStyle w:val="ListParagraph"/>
        <w:numPr>
          <w:ilvl w:val="2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 w:rsidRPr="005E0536">
        <w:rPr>
          <w:rFonts w:cs="Arial"/>
        </w:rPr>
        <w:t>ngaraliw</w:t>
      </w:r>
      <w:proofErr w:type="spellEnd"/>
    </w:p>
    <w:p w14:paraId="1CBA4E2C" w14:textId="77777777" w:rsidR="005A4848" w:rsidRPr="005E0536" w:rsidRDefault="005A4848" w:rsidP="005A4848">
      <w:pPr>
        <w:pStyle w:val="ListParagraph"/>
        <w:numPr>
          <w:ilvl w:val="2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 w:rsidRPr="005E0536">
        <w:rPr>
          <w:rFonts w:cs="Arial"/>
        </w:rPr>
        <w:t>pornography’w</w:t>
      </w:r>
      <w:proofErr w:type="spellEnd"/>
    </w:p>
    <w:p w14:paraId="3255AF06" w14:textId="77777777" w:rsidR="005A4848" w:rsidRPr="005E0536" w:rsidRDefault="005A4848" w:rsidP="005A4848">
      <w:pPr>
        <w:pStyle w:val="ListParagraph"/>
        <w:numPr>
          <w:ilvl w:val="2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 w:rsidRPr="005E0536">
        <w:rPr>
          <w:rFonts w:cs="Arial"/>
        </w:rPr>
        <w:t>wu</w:t>
      </w:r>
      <w:proofErr w:type="spellEnd"/>
      <w:r w:rsidRPr="005E0536">
        <w:rPr>
          <w:rFonts w:cs="Arial"/>
        </w:rPr>
        <w:t xml:space="preserve"> </w:t>
      </w:r>
      <w:proofErr w:type="spellStart"/>
      <w:r w:rsidRPr="005E0536">
        <w:rPr>
          <w:rFonts w:cs="Arial"/>
        </w:rPr>
        <w:t>nganitjiw</w:t>
      </w:r>
      <w:proofErr w:type="spellEnd"/>
    </w:p>
    <w:p w14:paraId="1C284622" w14:textId="77777777" w:rsidR="005A4848" w:rsidRPr="005E0536" w:rsidRDefault="005A4848" w:rsidP="005A4848">
      <w:pPr>
        <w:pStyle w:val="ListParagraph"/>
        <w:numPr>
          <w:ilvl w:val="2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 w:rsidRPr="005E0536">
        <w:rPr>
          <w:rFonts w:cs="Arial"/>
        </w:rPr>
        <w:t>yakan</w:t>
      </w:r>
      <w:proofErr w:type="spellEnd"/>
      <w:r w:rsidRPr="005E0536">
        <w:rPr>
          <w:rFonts w:cs="Arial"/>
        </w:rPr>
        <w:t xml:space="preserve"> </w:t>
      </w:r>
      <w:proofErr w:type="spellStart"/>
      <w:r w:rsidRPr="005E0536">
        <w:rPr>
          <w:rFonts w:cs="Arial"/>
        </w:rPr>
        <w:t>nhe</w:t>
      </w:r>
      <w:proofErr w:type="spellEnd"/>
      <w:r w:rsidRPr="005E0536">
        <w:rPr>
          <w:rFonts w:cs="Arial"/>
        </w:rPr>
        <w:t xml:space="preserve"> </w:t>
      </w:r>
      <w:proofErr w:type="spellStart"/>
      <w:r w:rsidRPr="005E0536">
        <w:rPr>
          <w:rFonts w:cs="Arial"/>
        </w:rPr>
        <w:t>dhu</w:t>
      </w:r>
      <w:proofErr w:type="spellEnd"/>
      <w:r w:rsidRPr="005E0536">
        <w:rPr>
          <w:rFonts w:cs="Arial"/>
        </w:rPr>
        <w:t xml:space="preserve"> </w:t>
      </w:r>
      <w:proofErr w:type="spellStart"/>
      <w:r w:rsidRPr="005E0536">
        <w:rPr>
          <w:rFonts w:cs="Arial"/>
        </w:rPr>
        <w:t>baki</w:t>
      </w:r>
      <w:proofErr w:type="spellEnd"/>
      <w:r w:rsidRPr="005E0536">
        <w:rPr>
          <w:rFonts w:cs="Arial"/>
        </w:rPr>
        <w:t xml:space="preserve"> </w:t>
      </w:r>
      <w:proofErr w:type="spellStart"/>
      <w:r w:rsidRPr="005E0536">
        <w:rPr>
          <w:rFonts w:cs="Arial"/>
        </w:rPr>
        <w:t>ngunhiyi</w:t>
      </w:r>
      <w:proofErr w:type="spellEnd"/>
      <w:r w:rsidRPr="005E0536">
        <w:rPr>
          <w:rFonts w:cs="Arial"/>
        </w:rPr>
        <w:t xml:space="preserve"> </w:t>
      </w:r>
      <w:proofErr w:type="spellStart"/>
      <w:r w:rsidRPr="005E0536">
        <w:rPr>
          <w:rFonts w:cs="Arial"/>
        </w:rPr>
        <w:t>nhirrpanaraw</w:t>
      </w:r>
      <w:proofErr w:type="spellEnd"/>
      <w:r w:rsidRPr="005E0536">
        <w:rPr>
          <w:rFonts w:cs="Arial"/>
        </w:rPr>
        <w:t xml:space="preserve"> </w:t>
      </w:r>
      <w:proofErr w:type="spellStart"/>
      <w:r w:rsidRPr="005E0536">
        <w:rPr>
          <w:rFonts w:cs="Arial"/>
        </w:rPr>
        <w:t>betsgu</w:t>
      </w:r>
      <w:proofErr w:type="spellEnd"/>
      <w:r w:rsidRPr="005E0536">
        <w:rPr>
          <w:rFonts w:cs="Arial"/>
        </w:rPr>
        <w:t xml:space="preserve"> mala </w:t>
      </w:r>
      <w:proofErr w:type="spellStart"/>
      <w:r w:rsidRPr="005E0536">
        <w:rPr>
          <w:rFonts w:cs="Arial"/>
        </w:rPr>
        <w:t>wu</w:t>
      </w:r>
      <w:proofErr w:type="spellEnd"/>
      <w:r w:rsidRPr="005E0536">
        <w:rPr>
          <w:rFonts w:cs="Arial"/>
        </w:rPr>
        <w:t xml:space="preserve"> gamble</w:t>
      </w:r>
    </w:p>
    <w:p w14:paraId="4A92D509" w14:textId="77777777" w:rsidR="005A4848" w:rsidRPr="005A4848" w:rsidRDefault="005A4848" w:rsidP="005A4848">
      <w:pPr>
        <w:pStyle w:val="ListParagraph"/>
        <w:numPr>
          <w:ilvl w:val="2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proofErr w:type="spellStart"/>
      <w:r w:rsidRPr="005A4848">
        <w:rPr>
          <w:rFonts w:cs="Arial"/>
        </w:rPr>
        <w:t>bayngun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nhe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dhu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wunguliyyun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ngulanha</w:t>
      </w:r>
      <w:proofErr w:type="spellEnd"/>
      <w:r w:rsidRPr="005A4848">
        <w:rPr>
          <w:rFonts w:cs="Arial"/>
        </w:rPr>
        <w:t xml:space="preserve"> mala </w:t>
      </w:r>
      <w:proofErr w:type="spellStart"/>
      <w:r w:rsidRPr="005A4848">
        <w:rPr>
          <w:rFonts w:cs="Arial"/>
        </w:rPr>
        <w:t>ngunhiyi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bitjan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bili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dhuka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baki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nhakun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rrupiya</w:t>
      </w:r>
      <w:proofErr w:type="spellEnd"/>
      <w:r w:rsidRPr="005A4848">
        <w:rPr>
          <w:rFonts w:cs="Arial"/>
        </w:rPr>
        <w:t xml:space="preserve">, </w:t>
      </w:r>
      <w:proofErr w:type="spellStart"/>
      <w:r w:rsidRPr="005A4848">
        <w:rPr>
          <w:rFonts w:cs="Arial"/>
        </w:rPr>
        <w:t>nhakun</w:t>
      </w:r>
      <w:proofErr w:type="spellEnd"/>
      <w:r w:rsidRPr="005A4848">
        <w:rPr>
          <w:rFonts w:cs="Arial"/>
        </w:rPr>
        <w:t xml:space="preserve"> gift cards</w:t>
      </w:r>
    </w:p>
    <w:p w14:paraId="34DAEBC1" w14:textId="6BBCF6AD" w:rsidR="005A4848" w:rsidRPr="005A4848" w:rsidRDefault="005A4848" w:rsidP="005A4848">
      <w:pPr>
        <w:pStyle w:val="ListParagraph"/>
        <w:numPr>
          <w:ilvl w:val="2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r w:rsidRPr="005A4848">
        <w:rPr>
          <w:rFonts w:cs="Arial"/>
        </w:rPr>
        <w:lastRenderedPageBreak/>
        <w:t xml:space="preserve">ga </w:t>
      </w:r>
      <w:proofErr w:type="spellStart"/>
      <w:r w:rsidRPr="005A4848">
        <w:rPr>
          <w:rFonts w:cs="Arial"/>
        </w:rPr>
        <w:t>bayngun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nhe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dhu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dhawatmaram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ngunhiyi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rrupiya</w:t>
      </w:r>
      <w:proofErr w:type="spellEnd"/>
      <w:r w:rsidRPr="005A4848">
        <w:rPr>
          <w:rFonts w:cs="Arial" w:hint="eastAsia"/>
        </w:rPr>
        <w:t>.</w:t>
      </w:r>
    </w:p>
    <w:p w14:paraId="4059EDBB" w14:textId="39E1A515" w:rsidR="005A4848" w:rsidRPr="005A4848" w:rsidRDefault="005A4848" w:rsidP="005A4848">
      <w:pPr>
        <w:pStyle w:val="ListParagraph"/>
        <w:numPr>
          <w:ilvl w:val="1"/>
          <w:numId w:val="27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</w:rPr>
      </w:pPr>
      <w:r>
        <w:rPr>
          <w:rFonts w:cs="Arial"/>
        </w:rPr>
        <w:t xml:space="preserve">Services </w:t>
      </w:r>
      <w:proofErr w:type="spellStart"/>
      <w:r>
        <w:rPr>
          <w:rFonts w:cs="Arial"/>
        </w:rPr>
        <w:t>Australia’y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balang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gungayyurr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nhunany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ngurukiyi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accountgu</w:t>
      </w:r>
      <w:proofErr w:type="spellEnd"/>
      <w:r>
        <w:rPr>
          <w:rFonts w:cs="Arial"/>
        </w:rPr>
        <w:t xml:space="preserve">. </w:t>
      </w:r>
      <w:proofErr w:type="spellStart"/>
      <w:r>
        <w:rPr>
          <w:rFonts w:cs="Arial"/>
        </w:rPr>
        <w:t>Ngunhiyi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lika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nhina</w:t>
      </w:r>
      <w:proofErr w:type="spellEnd"/>
      <w:r>
        <w:rPr>
          <w:rFonts w:cs="Arial"/>
        </w:rPr>
        <w:t xml:space="preserve"> Northern </w:t>
      </w:r>
      <w:proofErr w:type="spellStart"/>
      <w:r>
        <w:rPr>
          <w:rFonts w:cs="Arial"/>
        </w:rPr>
        <w:t>Territoryngurdja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nhe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balang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ngangthurr</w:t>
      </w:r>
      <w:proofErr w:type="spellEnd"/>
      <w:r>
        <w:rPr>
          <w:rFonts w:cs="Arial"/>
        </w:rPr>
        <w:t xml:space="preserve"> Services </w:t>
      </w:r>
      <w:proofErr w:type="spellStart"/>
      <w:r>
        <w:rPr>
          <w:rFonts w:cs="Arial"/>
        </w:rPr>
        <w:t>Australia’ny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walal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balang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wiripuydja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nhunany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gungayyurr</w:t>
      </w:r>
      <w:proofErr w:type="spellEnd"/>
      <w:r>
        <w:rPr>
          <w:rFonts w:cs="Arial"/>
        </w:rPr>
        <w:t xml:space="preserve"> Traditional Credit </w:t>
      </w:r>
      <w:proofErr w:type="spellStart"/>
      <w:r>
        <w:rPr>
          <w:rFonts w:cs="Arial"/>
        </w:rPr>
        <w:t>Uniondhu</w:t>
      </w:r>
      <w:proofErr w:type="spellEnd"/>
      <w:r>
        <w:rPr>
          <w:rFonts w:cs="Arial"/>
        </w:rPr>
        <w:t xml:space="preserve"> (TCU)’y</w:t>
      </w:r>
      <w:r>
        <w:rPr>
          <w:rFonts w:eastAsia="Batang" w:cs="Arial" w:hint="eastAsia"/>
          <w:lang w:eastAsia="ko-KR"/>
        </w:rPr>
        <w:t>.</w:t>
      </w:r>
    </w:p>
    <w:p w14:paraId="415D3259" w14:textId="77777777" w:rsidR="005A4848" w:rsidRPr="00EE144A" w:rsidRDefault="005A4848" w:rsidP="005A4848">
      <w:pPr>
        <w:spacing w:before="120" w:after="60" w:line="23" w:lineRule="atLeast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b/>
          <w:bCs/>
        </w:rPr>
      </w:pPr>
      <w:proofErr w:type="spellStart"/>
      <w:r w:rsidRPr="00EE144A">
        <w:rPr>
          <w:rFonts w:cs="Arial"/>
          <w:b/>
          <w:bCs/>
        </w:rPr>
        <w:t>Ngunhiyi</w:t>
      </w:r>
      <w:proofErr w:type="spellEnd"/>
      <w:r w:rsidRPr="00EE144A">
        <w:rPr>
          <w:rFonts w:eastAsia="Batang" w:cs="Arial" w:hint="eastAsia"/>
          <w:b/>
          <w:bCs/>
          <w:lang w:eastAsia="ko-KR"/>
        </w:rPr>
        <w:t xml:space="preserve"> </w:t>
      </w:r>
      <w:proofErr w:type="spellStart"/>
      <w:r w:rsidRPr="00EE144A">
        <w:rPr>
          <w:rFonts w:eastAsia="Batang" w:cs="Arial"/>
          <w:b/>
          <w:bCs/>
          <w:lang w:eastAsia="ko-KR"/>
        </w:rPr>
        <w:t>nhe</w:t>
      </w:r>
      <w:proofErr w:type="spellEnd"/>
      <w:r w:rsidRPr="00EE144A">
        <w:rPr>
          <w:rFonts w:cs="Arial"/>
          <w:b/>
          <w:bCs/>
        </w:rPr>
        <w:t xml:space="preserve"> need </w:t>
      </w:r>
      <w:proofErr w:type="spellStart"/>
      <w:r w:rsidRPr="00EE144A">
        <w:rPr>
          <w:rFonts w:cs="Arial"/>
          <w:b/>
          <w:bCs/>
        </w:rPr>
        <w:t>gungayyunaraw</w:t>
      </w:r>
      <w:proofErr w:type="spellEnd"/>
      <w:r w:rsidRPr="00EE144A">
        <w:rPr>
          <w:rFonts w:cs="Arial"/>
          <w:b/>
          <w:bCs/>
        </w:rPr>
        <w:t xml:space="preserve"> </w:t>
      </w:r>
      <w:proofErr w:type="spellStart"/>
      <w:r w:rsidRPr="00EE144A">
        <w:rPr>
          <w:rFonts w:cs="Arial"/>
          <w:b/>
          <w:bCs/>
        </w:rPr>
        <w:t>wu</w:t>
      </w:r>
      <w:proofErr w:type="spellEnd"/>
      <w:r w:rsidRPr="00EE144A">
        <w:rPr>
          <w:rFonts w:cs="Arial"/>
          <w:b/>
          <w:bCs/>
        </w:rPr>
        <w:t xml:space="preserve"> </w:t>
      </w:r>
      <w:proofErr w:type="spellStart"/>
      <w:r w:rsidRPr="00EE144A">
        <w:rPr>
          <w:rFonts w:cs="Arial"/>
          <w:b/>
          <w:bCs/>
        </w:rPr>
        <w:t>djal</w:t>
      </w:r>
      <w:proofErr w:type="spellEnd"/>
      <w:r w:rsidRPr="00EE144A">
        <w:rPr>
          <w:rFonts w:cs="Arial"/>
          <w:b/>
          <w:bCs/>
        </w:rPr>
        <w:t xml:space="preserve"> </w:t>
      </w:r>
      <w:proofErr w:type="spellStart"/>
      <w:r w:rsidRPr="00EE144A">
        <w:rPr>
          <w:rFonts w:cs="Arial"/>
          <w:b/>
          <w:bCs/>
        </w:rPr>
        <w:t>bulu</w:t>
      </w:r>
      <w:proofErr w:type="spellEnd"/>
      <w:r w:rsidRPr="00EE144A">
        <w:rPr>
          <w:rFonts w:cs="Arial"/>
          <w:b/>
          <w:bCs/>
        </w:rPr>
        <w:t xml:space="preserve"> </w:t>
      </w:r>
      <w:proofErr w:type="spellStart"/>
      <w:r w:rsidRPr="00EE144A">
        <w:rPr>
          <w:rFonts w:cs="Arial"/>
          <w:b/>
          <w:bCs/>
        </w:rPr>
        <w:t>marngithinyaraw</w:t>
      </w:r>
      <w:proofErr w:type="spellEnd"/>
      <w:r w:rsidRPr="00EE144A">
        <w:rPr>
          <w:rFonts w:cs="Arial"/>
          <w:b/>
          <w:bCs/>
        </w:rPr>
        <w:t>:</w:t>
      </w:r>
    </w:p>
    <w:p w14:paraId="47A5C2F5" w14:textId="77777777" w:rsidR="005A4848" w:rsidRPr="005A4848" w:rsidRDefault="005A4848" w:rsidP="005A4848">
      <w:pPr>
        <w:pStyle w:val="ListParagraph"/>
        <w:numPr>
          <w:ilvl w:val="0"/>
          <w:numId w:val="10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eastAsia="Batang" w:cs="Arial"/>
          <w:lang w:eastAsia="ko-KR"/>
        </w:rPr>
      </w:pPr>
      <w:proofErr w:type="spellStart"/>
      <w:r>
        <w:rPr>
          <w:rFonts w:cs="Arial"/>
        </w:rPr>
        <w:t>M</w:t>
      </w:r>
      <w:r w:rsidRPr="00EE144A">
        <w:rPr>
          <w:rFonts w:cs="Arial"/>
        </w:rPr>
        <w:t>arrtji</w:t>
      </w:r>
      <w:proofErr w:type="spellEnd"/>
      <w:r w:rsidRPr="00EE144A">
        <w:rPr>
          <w:rFonts w:cs="Arial"/>
        </w:rPr>
        <w:t xml:space="preserve"> </w:t>
      </w:r>
      <w:proofErr w:type="spellStart"/>
      <w:r w:rsidRPr="00EE144A">
        <w:rPr>
          <w:rFonts w:cs="Arial"/>
        </w:rPr>
        <w:t>websitelil</w:t>
      </w:r>
      <w:proofErr w:type="spellEnd"/>
      <w:r w:rsidRPr="00EE144A">
        <w:rPr>
          <w:rFonts w:cs="Arial"/>
        </w:rPr>
        <w:t xml:space="preserve"> servicesaustralia.gov.au/</w:t>
      </w:r>
      <w:proofErr w:type="spellStart"/>
      <w:r w:rsidRPr="00EE144A">
        <w:rPr>
          <w:rFonts w:cs="Arial"/>
        </w:rPr>
        <w:t>smartcard’lil</w:t>
      </w:r>
      <w:proofErr w:type="spellEnd"/>
    </w:p>
    <w:p w14:paraId="392F9826" w14:textId="77777777" w:rsidR="005A4848" w:rsidRPr="005A4848" w:rsidRDefault="005A4848" w:rsidP="005A4848">
      <w:pPr>
        <w:pStyle w:val="ListParagraph"/>
        <w:numPr>
          <w:ilvl w:val="0"/>
          <w:numId w:val="10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eastAsia="Batang" w:cs="Arial"/>
          <w:lang w:eastAsia="ko-KR"/>
        </w:rPr>
      </w:pPr>
      <w:r w:rsidRPr="005A4848">
        <w:rPr>
          <w:rFonts w:cs="Arial"/>
        </w:rPr>
        <w:t xml:space="preserve">Wu </w:t>
      </w:r>
      <w:proofErr w:type="spellStart"/>
      <w:r w:rsidRPr="005A4848">
        <w:rPr>
          <w:rFonts w:cs="Arial"/>
        </w:rPr>
        <w:t>ringimap</w:t>
      </w:r>
      <w:proofErr w:type="spellEnd"/>
      <w:r w:rsidRPr="005A4848">
        <w:rPr>
          <w:rFonts w:cs="Arial"/>
        </w:rPr>
        <w:t xml:space="preserve"> 1800 252 604lil (</w:t>
      </w:r>
      <w:proofErr w:type="spellStart"/>
      <w:r w:rsidRPr="005A4848">
        <w:rPr>
          <w:rFonts w:cs="Arial"/>
        </w:rPr>
        <w:t>nhe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balang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ngangthurr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interpreter’w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ngunhiyi</w:t>
      </w:r>
      <w:proofErr w:type="spellEnd"/>
      <w:r w:rsidRPr="005A4848">
        <w:rPr>
          <w:rFonts w:cs="Arial"/>
        </w:rPr>
        <w:t xml:space="preserve"> </w:t>
      </w:r>
      <w:proofErr w:type="spellStart"/>
      <w:r w:rsidRPr="005A4848">
        <w:rPr>
          <w:rFonts w:cs="Arial"/>
        </w:rPr>
        <w:t>nhe</w:t>
      </w:r>
      <w:proofErr w:type="spellEnd"/>
      <w:r w:rsidRPr="005A4848">
        <w:rPr>
          <w:rFonts w:cs="Arial"/>
        </w:rPr>
        <w:t xml:space="preserve"> need </w:t>
      </w:r>
      <w:proofErr w:type="spellStart"/>
      <w:r w:rsidRPr="005A4848">
        <w:rPr>
          <w:rFonts w:cs="Arial"/>
        </w:rPr>
        <w:t>balanyaraw</w:t>
      </w:r>
      <w:proofErr w:type="spellEnd"/>
      <w:r w:rsidRPr="005A4848">
        <w:rPr>
          <w:rFonts w:cs="Arial"/>
        </w:rPr>
        <w:t>)</w:t>
      </w:r>
    </w:p>
    <w:p w14:paraId="03DFEB7E" w14:textId="3D3519E7" w:rsidR="005A4848" w:rsidRPr="005A4848" w:rsidRDefault="005A4848" w:rsidP="005A4848">
      <w:pPr>
        <w:pStyle w:val="ListParagraph"/>
        <w:numPr>
          <w:ilvl w:val="0"/>
          <w:numId w:val="10"/>
        </w:numPr>
        <w:spacing w:before="120" w:after="60" w:line="23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eastAsia="Batang" w:cs="Arial"/>
          <w:lang w:eastAsia="ko-KR"/>
        </w:rPr>
      </w:pPr>
      <w:r w:rsidRPr="005A4848">
        <w:rPr>
          <w:rFonts w:cs="Arial"/>
        </w:rPr>
        <w:t xml:space="preserve">Wu </w:t>
      </w:r>
      <w:proofErr w:type="spellStart"/>
      <w:r w:rsidRPr="005A4848">
        <w:rPr>
          <w:rFonts w:cs="Arial"/>
        </w:rPr>
        <w:t>marrthi</w:t>
      </w:r>
      <w:proofErr w:type="spellEnd"/>
      <w:r w:rsidRPr="005A4848">
        <w:rPr>
          <w:rFonts w:cs="Arial"/>
        </w:rPr>
        <w:t xml:space="preserve"> service </w:t>
      </w:r>
      <w:proofErr w:type="spellStart"/>
      <w:r w:rsidRPr="005A4848">
        <w:rPr>
          <w:rFonts w:cs="Arial"/>
        </w:rPr>
        <w:t>centrelil</w:t>
      </w:r>
      <w:proofErr w:type="spellEnd"/>
      <w:r w:rsidRPr="005A4848">
        <w:rPr>
          <w:rFonts w:eastAsia="Batang" w:cs="Arial" w:hint="eastAsia"/>
          <w:lang w:eastAsia="ko-KR"/>
        </w:rPr>
        <w:t>.</w:t>
      </w:r>
    </w:p>
    <w:sectPr w:rsidR="005A4848" w:rsidRPr="005A4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5CCD6" w14:textId="77777777" w:rsidR="005856CE" w:rsidRDefault="005856CE" w:rsidP="00B04ED8">
      <w:pPr>
        <w:spacing w:after="0" w:line="240" w:lineRule="auto"/>
      </w:pPr>
      <w:r>
        <w:separator/>
      </w:r>
    </w:p>
  </w:endnote>
  <w:endnote w:type="continuationSeparator" w:id="0">
    <w:p w14:paraId="33F02708" w14:textId="77777777" w:rsidR="005856CE" w:rsidRDefault="005856CE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C8241" w14:textId="77777777" w:rsidR="005856CE" w:rsidRDefault="005856CE" w:rsidP="00B04ED8">
      <w:pPr>
        <w:spacing w:after="0" w:line="240" w:lineRule="auto"/>
      </w:pPr>
      <w:r>
        <w:separator/>
      </w:r>
    </w:p>
  </w:footnote>
  <w:footnote w:type="continuationSeparator" w:id="0">
    <w:p w14:paraId="7CEC260A" w14:textId="77777777" w:rsidR="005856CE" w:rsidRDefault="005856CE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66654"/>
    <w:multiLevelType w:val="hybridMultilevel"/>
    <w:tmpl w:val="D52A647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1284B"/>
    <w:multiLevelType w:val="hybridMultilevel"/>
    <w:tmpl w:val="8CECDD7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2431DD6"/>
    <w:multiLevelType w:val="hybridMultilevel"/>
    <w:tmpl w:val="D5EE859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074BD"/>
    <w:multiLevelType w:val="hybridMultilevel"/>
    <w:tmpl w:val="8D068EF6"/>
    <w:lvl w:ilvl="0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35365"/>
    <w:multiLevelType w:val="hybridMultilevel"/>
    <w:tmpl w:val="852089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480891"/>
    <w:multiLevelType w:val="hybridMultilevel"/>
    <w:tmpl w:val="C01EDA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E149F"/>
    <w:multiLevelType w:val="hybridMultilevel"/>
    <w:tmpl w:val="AB6615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8C1613"/>
    <w:multiLevelType w:val="hybridMultilevel"/>
    <w:tmpl w:val="3D02DB9A"/>
    <w:lvl w:ilvl="0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1118E"/>
    <w:multiLevelType w:val="hybridMultilevel"/>
    <w:tmpl w:val="159E97D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953E25"/>
    <w:multiLevelType w:val="hybridMultilevel"/>
    <w:tmpl w:val="B7024B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20"/>
  </w:num>
  <w:num w:numId="2" w16cid:durableId="1465810450">
    <w:abstractNumId w:val="18"/>
  </w:num>
  <w:num w:numId="3" w16cid:durableId="649749326">
    <w:abstractNumId w:val="11"/>
  </w:num>
  <w:num w:numId="4" w16cid:durableId="954873653">
    <w:abstractNumId w:val="9"/>
  </w:num>
  <w:num w:numId="5" w16cid:durableId="235676518">
    <w:abstractNumId w:val="9"/>
  </w:num>
  <w:num w:numId="6" w16cid:durableId="2087991012">
    <w:abstractNumId w:val="3"/>
  </w:num>
  <w:num w:numId="7" w16cid:durableId="2120172916">
    <w:abstractNumId w:val="10"/>
  </w:num>
  <w:num w:numId="8" w16cid:durableId="412626009">
    <w:abstractNumId w:val="24"/>
  </w:num>
  <w:num w:numId="9" w16cid:durableId="1460608755">
    <w:abstractNumId w:val="23"/>
  </w:num>
  <w:num w:numId="10" w16cid:durableId="986665818">
    <w:abstractNumId w:val="16"/>
  </w:num>
  <w:num w:numId="11" w16cid:durableId="401371915">
    <w:abstractNumId w:val="14"/>
  </w:num>
  <w:num w:numId="12" w16cid:durableId="1093433001">
    <w:abstractNumId w:val="25"/>
  </w:num>
  <w:num w:numId="13" w16cid:durableId="1196385437">
    <w:abstractNumId w:val="4"/>
  </w:num>
  <w:num w:numId="14" w16cid:durableId="2006784552">
    <w:abstractNumId w:val="12"/>
  </w:num>
  <w:num w:numId="15" w16cid:durableId="1628928681">
    <w:abstractNumId w:val="0"/>
  </w:num>
  <w:num w:numId="16" w16cid:durableId="1809978035">
    <w:abstractNumId w:val="7"/>
  </w:num>
  <w:num w:numId="17" w16cid:durableId="1332566839">
    <w:abstractNumId w:val="1"/>
  </w:num>
  <w:num w:numId="18" w16cid:durableId="2005739898">
    <w:abstractNumId w:val="19"/>
  </w:num>
  <w:num w:numId="19" w16cid:durableId="1077895909">
    <w:abstractNumId w:val="13"/>
  </w:num>
  <w:num w:numId="20" w16cid:durableId="1916166435">
    <w:abstractNumId w:val="15"/>
  </w:num>
  <w:num w:numId="21" w16cid:durableId="1267276494">
    <w:abstractNumId w:val="21"/>
  </w:num>
  <w:num w:numId="22" w16cid:durableId="1597052835">
    <w:abstractNumId w:val="2"/>
  </w:num>
  <w:num w:numId="23" w16cid:durableId="874460489">
    <w:abstractNumId w:val="22"/>
  </w:num>
  <w:num w:numId="24" w16cid:durableId="1250428456">
    <w:abstractNumId w:val="17"/>
  </w:num>
  <w:num w:numId="25" w16cid:durableId="125314064">
    <w:abstractNumId w:val="8"/>
  </w:num>
  <w:num w:numId="26" w16cid:durableId="1050760615">
    <w:abstractNumId w:val="6"/>
  </w:num>
  <w:num w:numId="27" w16cid:durableId="2638494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A168D"/>
    <w:rsid w:val="000B071E"/>
    <w:rsid w:val="000C4671"/>
    <w:rsid w:val="001054B0"/>
    <w:rsid w:val="00135296"/>
    <w:rsid w:val="001404AC"/>
    <w:rsid w:val="00162D36"/>
    <w:rsid w:val="001E630D"/>
    <w:rsid w:val="00240DD1"/>
    <w:rsid w:val="00282B30"/>
    <w:rsid w:val="00284DC9"/>
    <w:rsid w:val="00335CB3"/>
    <w:rsid w:val="0036019A"/>
    <w:rsid w:val="00366528"/>
    <w:rsid w:val="0037742D"/>
    <w:rsid w:val="003B2BB8"/>
    <w:rsid w:val="003D34FF"/>
    <w:rsid w:val="004B54CA"/>
    <w:rsid w:val="004D12EA"/>
    <w:rsid w:val="004E5CBF"/>
    <w:rsid w:val="00516301"/>
    <w:rsid w:val="005856CE"/>
    <w:rsid w:val="005A4848"/>
    <w:rsid w:val="005C3AA9"/>
    <w:rsid w:val="00620ACD"/>
    <w:rsid w:val="00621FC5"/>
    <w:rsid w:val="00637B02"/>
    <w:rsid w:val="0067218E"/>
    <w:rsid w:val="00673EA0"/>
    <w:rsid w:val="00683A84"/>
    <w:rsid w:val="006A4CE7"/>
    <w:rsid w:val="006B4395"/>
    <w:rsid w:val="006C2E1D"/>
    <w:rsid w:val="0074384E"/>
    <w:rsid w:val="00757D1F"/>
    <w:rsid w:val="00785261"/>
    <w:rsid w:val="007B0256"/>
    <w:rsid w:val="007D1B28"/>
    <w:rsid w:val="007F02F9"/>
    <w:rsid w:val="00802365"/>
    <w:rsid w:val="00806F33"/>
    <w:rsid w:val="00826B03"/>
    <w:rsid w:val="0083177B"/>
    <w:rsid w:val="0091357F"/>
    <w:rsid w:val="009225F0"/>
    <w:rsid w:val="0093462C"/>
    <w:rsid w:val="00953795"/>
    <w:rsid w:val="009556F8"/>
    <w:rsid w:val="00974189"/>
    <w:rsid w:val="009D52CE"/>
    <w:rsid w:val="00A45C60"/>
    <w:rsid w:val="00B04ED8"/>
    <w:rsid w:val="00B56715"/>
    <w:rsid w:val="00B91E3E"/>
    <w:rsid w:val="00B92AC1"/>
    <w:rsid w:val="00BA2DB9"/>
    <w:rsid w:val="00BA486F"/>
    <w:rsid w:val="00BE7148"/>
    <w:rsid w:val="00C76F35"/>
    <w:rsid w:val="00C84DD7"/>
    <w:rsid w:val="00CB5863"/>
    <w:rsid w:val="00D55F0A"/>
    <w:rsid w:val="00DA243A"/>
    <w:rsid w:val="00DB380F"/>
    <w:rsid w:val="00DD31BA"/>
    <w:rsid w:val="00E273E4"/>
    <w:rsid w:val="00E33D10"/>
    <w:rsid w:val="00E9300F"/>
    <w:rsid w:val="00F30AFE"/>
    <w:rsid w:val="00F64174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  <w15:docId w15:val="{2BC41792-CD45-4DAB-9637-AEF74D046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293</Words>
  <Characters>1926</Characters>
  <Application>Microsoft Office Word</Application>
  <DocSecurity>0</DocSecurity>
  <Lines>46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Social Services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[SEC=OFFICIAL]</cp:keywords>
  <dc:description/>
  <cp:lastModifiedBy>SMITH, Mitch</cp:lastModifiedBy>
  <cp:revision>3</cp:revision>
  <dcterms:created xsi:type="dcterms:W3CDTF">2025-07-01T07:17:00Z</dcterms:created>
  <dcterms:modified xsi:type="dcterms:W3CDTF">2025-07-01T23:38:00Z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33D7BEC2826B08E9C208428DFDF715E9</vt:lpwstr>
  </property>
  <property fmtid="{D5CDD505-2E9C-101B-9397-08002B2CF9AE}" pid="21" name="PM_Hash_Salt">
    <vt:lpwstr>92E6ADCC6D5CC5AF9AC8EF442EA5ABC9</vt:lpwstr>
  </property>
  <property fmtid="{D5CDD505-2E9C-101B-9397-08002B2CF9AE}" pid="22" name="PM_Hash_SHA1">
    <vt:lpwstr>DA2A1C97F7819F6B1B96FE733E0CA204A98E4D56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v=2022.1;a=SHA256;h=B1599855F74059C01FB4EC9F311C291A55753295289168406E4BBFC52ACAF342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9dc4013a3ecc4d8bbf9516d12ea866c6</vt:lpwstr>
  </property>
  <property fmtid="{D5CDD505-2E9C-101B-9397-08002B2CF9AE}" pid="37" name="PMUuid">
    <vt:lpwstr>v=2022.2;d=gov.au;g=46DD6D7C-8107-577B-BC6E-F348953B2E44</vt:lpwstr>
  </property>
</Properties>
</file>