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3F1CFFB6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 </w:t>
      </w:r>
      <w:r w:rsidR="00323747">
        <w:rPr>
          <w:b/>
          <w:sz w:val="32"/>
        </w:rPr>
        <w:t>Warlpiri</w:t>
      </w:r>
    </w:p>
    <w:p w14:paraId="48894E6E" w14:textId="0625AAA1" w:rsidR="00240DD1" w:rsidRDefault="00240DD1" w:rsidP="00135296">
      <w:pPr>
        <w:rPr>
          <w:b/>
        </w:rPr>
      </w:pPr>
      <w:r>
        <w:rPr>
          <w:b/>
        </w:rPr>
        <w:t>What is enhanced Income Management – Animated Video</w:t>
      </w:r>
    </w:p>
    <w:p w14:paraId="03DFEB7E" w14:textId="55C342B9" w:rsidR="005A4848" w:rsidRDefault="00323747" w:rsidP="00323747">
      <w:pPr>
        <w:spacing w:before="120" w:after="60" w:line="20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b/>
          <w:bCs/>
          <w:color w:val="000000" w:themeColor="text1"/>
        </w:rPr>
        <w:t>Nyiya enhanced Income Management-ji?</w:t>
      </w:r>
    </w:p>
    <w:p w14:paraId="5451044D" w14:textId="77777777" w:rsidR="00323747" w:rsidRPr="00323747" w:rsidRDefault="00323747" w:rsidP="00323747">
      <w:pPr>
        <w:pStyle w:val="ListParagraph"/>
        <w:numPr>
          <w:ilvl w:val="0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323747">
        <w:rPr>
          <w:rFonts w:cs="Arial"/>
          <w:color w:val="000000" w:themeColor="text1"/>
        </w:rPr>
        <w:t>Enhanced Income Management-</w:t>
      </w:r>
      <w:proofErr w:type="spellStart"/>
      <w:r w:rsidRPr="00323747">
        <w:rPr>
          <w:rFonts w:cs="Arial"/>
          <w:color w:val="000000" w:themeColor="text1"/>
        </w:rPr>
        <w:t>rliji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kangku</w:t>
      </w:r>
      <w:proofErr w:type="spellEnd"/>
      <w:r w:rsidRPr="00323747">
        <w:rPr>
          <w:rFonts w:cs="Arial"/>
          <w:color w:val="000000" w:themeColor="text1"/>
        </w:rPr>
        <w:t xml:space="preserve"> help-</w:t>
      </w:r>
      <w:proofErr w:type="spellStart"/>
      <w:r w:rsidRPr="00323747">
        <w:rPr>
          <w:rFonts w:cs="Arial"/>
          <w:color w:val="000000" w:themeColor="text1"/>
        </w:rPr>
        <w:t>i</w:t>
      </w:r>
      <w:proofErr w:type="spellEnd"/>
      <w:r w:rsidRPr="00323747">
        <w:rPr>
          <w:rFonts w:cs="Arial"/>
          <w:color w:val="000000" w:themeColor="text1"/>
        </w:rPr>
        <w:t xml:space="preserve"> mani </w:t>
      </w:r>
      <w:proofErr w:type="spellStart"/>
      <w:r w:rsidRPr="00323747">
        <w:rPr>
          <w:rFonts w:cs="Arial"/>
          <w:color w:val="000000" w:themeColor="text1"/>
        </w:rPr>
        <w:t>maniyi</w:t>
      </w:r>
      <w:proofErr w:type="spellEnd"/>
      <w:r w:rsidRPr="00323747">
        <w:rPr>
          <w:rFonts w:cs="Arial"/>
          <w:color w:val="000000" w:themeColor="text1"/>
        </w:rPr>
        <w:t xml:space="preserve"> use-</w:t>
      </w:r>
      <w:proofErr w:type="spellStart"/>
      <w:r w:rsidRPr="00323747">
        <w:rPr>
          <w:rFonts w:cs="Arial"/>
          <w:color w:val="000000" w:themeColor="text1"/>
        </w:rPr>
        <w:t>i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maninjaku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yangka</w:t>
      </w:r>
      <w:proofErr w:type="spellEnd"/>
      <w:r w:rsidRPr="00323747">
        <w:rPr>
          <w:rFonts w:cs="Arial"/>
          <w:color w:val="000000" w:themeColor="text1"/>
        </w:rPr>
        <w:t xml:space="preserve">: </w:t>
      </w:r>
    </w:p>
    <w:p w14:paraId="431EEFDD" w14:textId="77777777" w:rsidR="00323747" w:rsidRPr="00B32C04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32C04">
        <w:rPr>
          <w:rFonts w:cs="Arial"/>
          <w:color w:val="000000" w:themeColor="text1"/>
        </w:rPr>
        <w:t>mangarriki</w:t>
      </w:r>
      <w:proofErr w:type="spellEnd"/>
    </w:p>
    <w:p w14:paraId="14E4CEB9" w14:textId="77777777" w:rsidR="00323747" w:rsidRPr="00B32C04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>rent-ki</w:t>
      </w:r>
    </w:p>
    <w:p w14:paraId="2CFF45CD" w14:textId="77777777" w:rsidR="00323747" w:rsidRPr="00323747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 xml:space="preserve">bills </w:t>
      </w:r>
      <w:proofErr w:type="spellStart"/>
      <w:r w:rsidRPr="00B32C04">
        <w:rPr>
          <w:rFonts w:cs="Arial"/>
          <w:color w:val="000000" w:themeColor="text1"/>
        </w:rPr>
        <w:t>payimaninjaku</w:t>
      </w:r>
      <w:proofErr w:type="spellEnd"/>
    </w:p>
    <w:p w14:paraId="4B0D3257" w14:textId="72471BB8" w:rsidR="00323747" w:rsidRPr="00323747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323747">
        <w:rPr>
          <w:rFonts w:cs="Arial"/>
          <w:color w:val="000000" w:themeColor="text1"/>
        </w:rPr>
        <w:t>manu</w:t>
      </w:r>
      <w:proofErr w:type="spellEnd"/>
      <w:r w:rsidRPr="00323747">
        <w:rPr>
          <w:rFonts w:cs="Arial"/>
          <w:color w:val="000000" w:themeColor="text1"/>
        </w:rPr>
        <w:t xml:space="preserve"> school-</w:t>
      </w:r>
      <w:proofErr w:type="spellStart"/>
      <w:r w:rsidRPr="00323747">
        <w:rPr>
          <w:rFonts w:cs="Arial"/>
          <w:color w:val="000000" w:themeColor="text1"/>
        </w:rPr>
        <w:t>ku</w:t>
      </w:r>
      <w:proofErr w:type="spellEnd"/>
      <w:r w:rsidRPr="00323747">
        <w:rPr>
          <w:rFonts w:cs="Arial"/>
          <w:color w:val="000000" w:themeColor="text1"/>
        </w:rPr>
        <w:t>.</w:t>
      </w:r>
    </w:p>
    <w:p w14:paraId="3D80749F" w14:textId="7BE4BD0B" w:rsidR="00323747" w:rsidRPr="00323747" w:rsidRDefault="00323747" w:rsidP="00323747">
      <w:pPr>
        <w:pStyle w:val="ListParagraph"/>
        <w:numPr>
          <w:ilvl w:val="0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32C04">
        <w:rPr>
          <w:rFonts w:cs="Arial"/>
          <w:color w:val="000000" w:themeColor="text1"/>
        </w:rPr>
        <w:t>Kajinpa</w:t>
      </w:r>
      <w:proofErr w:type="spellEnd"/>
      <w:r w:rsidRPr="00B32C04">
        <w:rPr>
          <w:rFonts w:cs="Arial"/>
          <w:color w:val="000000" w:themeColor="text1"/>
        </w:rPr>
        <w:t xml:space="preserve"> use-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mani enhanced Income Management </w:t>
      </w:r>
      <w:proofErr w:type="spellStart"/>
      <w:r w:rsidRPr="00B32C04">
        <w:rPr>
          <w:rFonts w:cs="Arial"/>
          <w:color w:val="000000" w:themeColor="text1"/>
        </w:rPr>
        <w:t>manu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kajinpa</w:t>
      </w:r>
      <w:proofErr w:type="spellEnd"/>
      <w:r w:rsidRPr="00B32C04">
        <w:rPr>
          <w:rFonts w:cs="Arial"/>
          <w:color w:val="000000" w:themeColor="text1"/>
        </w:rPr>
        <w:t xml:space="preserve"> Centrelink payment mani. Services Australia-</w:t>
      </w:r>
      <w:proofErr w:type="spellStart"/>
      <w:r w:rsidRPr="00B32C04">
        <w:rPr>
          <w:rFonts w:cs="Arial"/>
          <w:color w:val="000000" w:themeColor="text1"/>
        </w:rPr>
        <w:t>rlu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kapulu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ngalya</w:t>
      </w:r>
      <w:proofErr w:type="spellEnd"/>
      <w:r w:rsidRPr="00B32C04">
        <w:rPr>
          <w:rFonts w:cs="Arial"/>
          <w:color w:val="000000" w:themeColor="text1"/>
        </w:rPr>
        <w:t xml:space="preserve"> kari </w:t>
      </w:r>
      <w:proofErr w:type="spellStart"/>
      <w:r w:rsidRPr="00B32C04">
        <w:rPr>
          <w:rFonts w:cs="Arial"/>
          <w:color w:val="000000" w:themeColor="text1"/>
        </w:rPr>
        <w:t>maniyiji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yirrarni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nyuntu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nyangu</w:t>
      </w:r>
      <w:proofErr w:type="spellEnd"/>
      <w:r w:rsidRPr="00B32C04">
        <w:rPr>
          <w:rFonts w:cs="Arial"/>
          <w:color w:val="000000" w:themeColor="text1"/>
        </w:rPr>
        <w:t xml:space="preserve"> bank account-</w:t>
      </w:r>
      <w:proofErr w:type="spellStart"/>
      <w:r w:rsidRPr="00B32C04">
        <w:rPr>
          <w:rFonts w:cs="Arial"/>
          <w:color w:val="000000" w:themeColor="text1"/>
        </w:rPr>
        <w:t>rla</w:t>
      </w:r>
      <w:proofErr w:type="spellEnd"/>
      <w:r w:rsidRPr="00B32C04">
        <w:rPr>
          <w:rFonts w:cs="Arial"/>
          <w:color w:val="000000" w:themeColor="text1"/>
        </w:rPr>
        <w:t xml:space="preserve">, </w:t>
      </w:r>
      <w:proofErr w:type="spellStart"/>
      <w:r w:rsidRPr="00B32C04">
        <w:rPr>
          <w:rFonts w:cs="Arial"/>
          <w:color w:val="000000" w:themeColor="text1"/>
        </w:rPr>
        <w:t>ngalya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kariji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kapulu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yirrarni</w:t>
      </w:r>
      <w:proofErr w:type="spellEnd"/>
      <w:r w:rsidRPr="00B32C04">
        <w:rPr>
          <w:rFonts w:cs="Arial"/>
          <w:color w:val="000000" w:themeColor="text1"/>
        </w:rPr>
        <w:t xml:space="preserve"> enhanced Income Management account </w:t>
      </w:r>
      <w:proofErr w:type="spellStart"/>
      <w:r w:rsidRPr="00B32C04">
        <w:rPr>
          <w:rFonts w:cs="Arial"/>
          <w:color w:val="000000" w:themeColor="text1"/>
        </w:rPr>
        <w:t>kurra</w:t>
      </w:r>
      <w:proofErr w:type="spellEnd"/>
      <w:r w:rsidRPr="00B32C04">
        <w:rPr>
          <w:rFonts w:cs="Arial"/>
          <w:color w:val="000000" w:themeColor="text1"/>
        </w:rPr>
        <w:t>.</w:t>
      </w:r>
    </w:p>
    <w:p w14:paraId="0C2334FF" w14:textId="56B27234" w:rsidR="00323747" w:rsidRPr="00323747" w:rsidRDefault="00323747" w:rsidP="00323747">
      <w:pPr>
        <w:pStyle w:val="ListParagraph"/>
        <w:numPr>
          <w:ilvl w:val="0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 xml:space="preserve">Kaji </w:t>
      </w:r>
      <w:proofErr w:type="spellStart"/>
      <w:r w:rsidRPr="00B32C04">
        <w:rPr>
          <w:rFonts w:cs="Arial"/>
          <w:color w:val="000000" w:themeColor="text1"/>
        </w:rPr>
        <w:t>kanpa</w:t>
      </w:r>
      <w:proofErr w:type="spellEnd"/>
      <w:r w:rsidRPr="00B32C04">
        <w:rPr>
          <w:rFonts w:cs="Arial"/>
          <w:color w:val="000000" w:themeColor="text1"/>
        </w:rPr>
        <w:t xml:space="preserve"> use-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mani </w:t>
      </w:r>
      <w:proofErr w:type="spellStart"/>
      <w:r w:rsidRPr="00B32C04">
        <w:rPr>
          <w:rFonts w:cs="Arial"/>
          <w:color w:val="000000" w:themeColor="text1"/>
        </w:rPr>
        <w:t>maniyi</w:t>
      </w:r>
      <w:proofErr w:type="spellEnd"/>
      <w:r w:rsidRPr="00B32C04">
        <w:rPr>
          <w:rFonts w:cs="Arial"/>
          <w:color w:val="000000" w:themeColor="text1"/>
        </w:rPr>
        <w:t xml:space="preserve"> enhanced Income Management account </w:t>
      </w:r>
      <w:proofErr w:type="spellStart"/>
      <w:r w:rsidRPr="00B32C04">
        <w:rPr>
          <w:rFonts w:cs="Arial"/>
          <w:color w:val="000000" w:themeColor="text1"/>
        </w:rPr>
        <w:t>jangka</w:t>
      </w:r>
      <w:proofErr w:type="spellEnd"/>
      <w:r w:rsidRPr="00B32C04">
        <w:rPr>
          <w:rFonts w:cs="Arial"/>
          <w:color w:val="000000" w:themeColor="text1"/>
        </w:rPr>
        <w:t xml:space="preserve"> SmartCard </w:t>
      </w:r>
      <w:proofErr w:type="spellStart"/>
      <w:r w:rsidRPr="00B32C04">
        <w:rPr>
          <w:rFonts w:cs="Arial"/>
          <w:color w:val="000000" w:themeColor="text1"/>
        </w:rPr>
        <w:t>kirlirli</w:t>
      </w:r>
      <w:proofErr w:type="spellEnd"/>
      <w:r w:rsidRPr="00B32C04">
        <w:rPr>
          <w:rFonts w:cs="Arial"/>
          <w:color w:val="000000" w:themeColor="text1"/>
        </w:rPr>
        <w:t xml:space="preserve">. Kaji </w:t>
      </w:r>
      <w:proofErr w:type="spellStart"/>
      <w:r w:rsidRPr="00B32C04">
        <w:rPr>
          <w:rFonts w:cs="Arial"/>
          <w:color w:val="000000" w:themeColor="text1"/>
        </w:rPr>
        <w:t>kanpa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maniyiji</w:t>
      </w:r>
      <w:proofErr w:type="spellEnd"/>
      <w:r w:rsidRPr="00B32C04">
        <w:rPr>
          <w:rFonts w:cs="Arial"/>
          <w:color w:val="000000" w:themeColor="text1"/>
        </w:rPr>
        <w:t xml:space="preserve"> use-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mani internet-</w:t>
      </w:r>
      <w:proofErr w:type="spellStart"/>
      <w:r w:rsidRPr="00B32C04">
        <w:rPr>
          <w:rFonts w:cs="Arial"/>
          <w:color w:val="000000" w:themeColor="text1"/>
        </w:rPr>
        <w:t>rla</w:t>
      </w:r>
      <w:proofErr w:type="spellEnd"/>
      <w:r w:rsidRPr="00B32C04">
        <w:rPr>
          <w:rFonts w:cs="Arial"/>
          <w:color w:val="000000" w:themeColor="text1"/>
        </w:rPr>
        <w:t xml:space="preserve">, </w:t>
      </w:r>
      <w:proofErr w:type="spellStart"/>
      <w:r w:rsidRPr="00B32C04">
        <w:rPr>
          <w:rFonts w:cs="Arial"/>
          <w:color w:val="000000" w:themeColor="text1"/>
        </w:rPr>
        <w:t>marda</w:t>
      </w:r>
      <w:proofErr w:type="spellEnd"/>
      <w:r w:rsidRPr="00B32C04">
        <w:rPr>
          <w:rFonts w:cs="Arial"/>
          <w:color w:val="000000" w:themeColor="text1"/>
        </w:rPr>
        <w:t xml:space="preserve"> app </w:t>
      </w:r>
      <w:proofErr w:type="spellStart"/>
      <w:r w:rsidRPr="00B32C04">
        <w:rPr>
          <w:rFonts w:cs="Arial"/>
          <w:color w:val="000000" w:themeColor="text1"/>
        </w:rPr>
        <w:t>nyuntu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nyangu</w:t>
      </w:r>
      <w:proofErr w:type="spellEnd"/>
      <w:r w:rsidRPr="00B32C04">
        <w:rPr>
          <w:rFonts w:cs="Arial"/>
          <w:color w:val="000000" w:themeColor="text1"/>
        </w:rPr>
        <w:t xml:space="preserve"> mobile phone-</w:t>
      </w:r>
      <w:proofErr w:type="spellStart"/>
      <w:r w:rsidRPr="00B32C04">
        <w:rPr>
          <w:rFonts w:cs="Arial"/>
          <w:color w:val="000000" w:themeColor="text1"/>
        </w:rPr>
        <w:t>jangka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manu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jinta</w:t>
      </w:r>
      <w:proofErr w:type="spellEnd"/>
      <w:r w:rsidRPr="00B32C04">
        <w:rPr>
          <w:rFonts w:cs="Arial"/>
          <w:color w:val="000000" w:themeColor="text1"/>
        </w:rPr>
        <w:t xml:space="preserve"> kari device </w:t>
      </w:r>
      <w:proofErr w:type="spellStart"/>
      <w:r w:rsidRPr="00B32C04">
        <w:rPr>
          <w:rFonts w:cs="Arial"/>
          <w:color w:val="000000" w:themeColor="text1"/>
        </w:rPr>
        <w:t>jangka-rlangu</w:t>
      </w:r>
      <w:proofErr w:type="spellEnd"/>
      <w:r w:rsidRPr="00B32C04">
        <w:rPr>
          <w:rFonts w:cs="Arial"/>
          <w:color w:val="000000" w:themeColor="text1"/>
        </w:rPr>
        <w:t>.</w:t>
      </w:r>
    </w:p>
    <w:p w14:paraId="40996011" w14:textId="57074364" w:rsidR="00323747" w:rsidRDefault="00323747" w:rsidP="00323747">
      <w:pPr>
        <w:spacing w:before="120" w:after="60" w:line="20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323747">
        <w:rPr>
          <w:rFonts w:cs="Arial"/>
          <w:b/>
          <w:bCs/>
          <w:color w:val="000000" w:themeColor="text1"/>
        </w:rPr>
        <w:t>Nyarrpa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jarrimi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marda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kaji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karna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ngaju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nyangu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SmartCard </w:t>
      </w:r>
      <w:proofErr w:type="spellStart"/>
      <w:r w:rsidRPr="00323747">
        <w:rPr>
          <w:rFonts w:cs="Arial"/>
          <w:b/>
          <w:bCs/>
          <w:color w:val="000000" w:themeColor="text1"/>
        </w:rPr>
        <w:t>kirliji</w:t>
      </w:r>
      <w:proofErr w:type="spellEnd"/>
      <w:r w:rsidRPr="00323747">
        <w:rPr>
          <w:rFonts w:cs="Arial"/>
          <w:b/>
          <w:bCs/>
          <w:color w:val="000000" w:themeColor="text1"/>
        </w:rPr>
        <w:t>?</w:t>
      </w:r>
    </w:p>
    <w:p w14:paraId="4C60EC6D" w14:textId="491B0081" w:rsidR="00323747" w:rsidRPr="00323747" w:rsidRDefault="00323747" w:rsidP="00323747">
      <w:pPr>
        <w:pStyle w:val="ListParagraph"/>
        <w:numPr>
          <w:ilvl w:val="0"/>
          <w:numId w:val="29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323747">
        <w:rPr>
          <w:rFonts w:cs="Arial"/>
          <w:color w:val="000000" w:themeColor="text1"/>
        </w:rPr>
        <w:t xml:space="preserve">SmartCard-ji ka </w:t>
      </w:r>
      <w:proofErr w:type="spellStart"/>
      <w:r w:rsidRPr="00323747">
        <w:rPr>
          <w:rFonts w:cs="Arial"/>
          <w:color w:val="000000" w:themeColor="text1"/>
        </w:rPr>
        <w:t>warrki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jarrimi</w:t>
      </w:r>
      <w:proofErr w:type="spellEnd"/>
      <w:r w:rsidRPr="00323747">
        <w:rPr>
          <w:rFonts w:cs="Arial"/>
          <w:color w:val="000000" w:themeColor="text1"/>
        </w:rPr>
        <w:t xml:space="preserve"> bank debit card </w:t>
      </w:r>
      <w:proofErr w:type="spellStart"/>
      <w:r w:rsidRPr="00323747">
        <w:rPr>
          <w:rFonts w:cs="Arial"/>
          <w:color w:val="000000" w:themeColor="text1"/>
        </w:rPr>
        <w:t>piya</w:t>
      </w:r>
      <w:proofErr w:type="spellEnd"/>
      <w:r w:rsidRPr="00323747">
        <w:rPr>
          <w:rFonts w:cs="Arial"/>
          <w:color w:val="000000" w:themeColor="text1"/>
        </w:rPr>
        <w:t>.</w:t>
      </w:r>
    </w:p>
    <w:p w14:paraId="445BB035" w14:textId="51ACDF0D" w:rsidR="00323747" w:rsidRPr="00323747" w:rsidRDefault="00323747" w:rsidP="00323747">
      <w:pPr>
        <w:pStyle w:val="ListParagraph"/>
        <w:numPr>
          <w:ilvl w:val="0"/>
          <w:numId w:val="29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 xml:space="preserve">Kaji </w:t>
      </w:r>
      <w:proofErr w:type="spellStart"/>
      <w:r w:rsidRPr="00B32C04">
        <w:rPr>
          <w:rFonts w:cs="Arial"/>
          <w:color w:val="000000" w:themeColor="text1"/>
        </w:rPr>
        <w:t>kanpa</w:t>
      </w:r>
      <w:proofErr w:type="spellEnd"/>
      <w:r w:rsidRPr="00B32C04">
        <w:rPr>
          <w:rFonts w:cs="Arial"/>
          <w:color w:val="000000" w:themeColor="text1"/>
        </w:rPr>
        <w:t xml:space="preserve"> use-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mani card-ji shops </w:t>
      </w:r>
      <w:proofErr w:type="spellStart"/>
      <w:r w:rsidRPr="00B32C04">
        <w:rPr>
          <w:rFonts w:cs="Arial"/>
          <w:color w:val="000000" w:themeColor="text1"/>
        </w:rPr>
        <w:t>watirla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nyampu</w:t>
      </w:r>
      <w:proofErr w:type="spellEnd"/>
      <w:r w:rsidRPr="00B32C04">
        <w:rPr>
          <w:rFonts w:cs="Arial"/>
          <w:color w:val="000000" w:themeColor="text1"/>
        </w:rPr>
        <w:t xml:space="preserve"> Australia-</w:t>
      </w:r>
      <w:proofErr w:type="spellStart"/>
      <w:r w:rsidRPr="00B32C04">
        <w:rPr>
          <w:rFonts w:cs="Arial"/>
          <w:color w:val="000000" w:themeColor="text1"/>
        </w:rPr>
        <w:t>rla</w:t>
      </w:r>
      <w:proofErr w:type="spellEnd"/>
      <w:r w:rsidRPr="00B32C04">
        <w:rPr>
          <w:rFonts w:cs="Arial"/>
          <w:color w:val="000000" w:themeColor="text1"/>
        </w:rPr>
        <w:t xml:space="preserve">, </w:t>
      </w:r>
      <w:proofErr w:type="spellStart"/>
      <w:r w:rsidRPr="00B32C04">
        <w:rPr>
          <w:rFonts w:cs="Arial"/>
          <w:color w:val="000000" w:themeColor="text1"/>
        </w:rPr>
        <w:t>kaji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kanpa</w:t>
      </w:r>
      <w:proofErr w:type="spellEnd"/>
      <w:r w:rsidRPr="00B32C04">
        <w:rPr>
          <w:rFonts w:cs="Arial"/>
          <w:color w:val="000000" w:themeColor="text1"/>
        </w:rPr>
        <w:t xml:space="preserve"> use-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mani EFTPOS </w:t>
      </w:r>
      <w:proofErr w:type="spellStart"/>
      <w:r w:rsidRPr="00B32C04">
        <w:rPr>
          <w:rFonts w:cs="Arial"/>
          <w:color w:val="000000" w:themeColor="text1"/>
        </w:rPr>
        <w:t>manu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marda</w:t>
      </w:r>
      <w:proofErr w:type="spellEnd"/>
      <w:r w:rsidRPr="00B32C04">
        <w:rPr>
          <w:rFonts w:cs="Arial"/>
          <w:color w:val="000000" w:themeColor="text1"/>
        </w:rPr>
        <w:t xml:space="preserve"> Visa. Kaji </w:t>
      </w:r>
      <w:proofErr w:type="spellStart"/>
      <w:r w:rsidRPr="00B32C04">
        <w:rPr>
          <w:rFonts w:cs="Arial"/>
          <w:color w:val="000000" w:themeColor="text1"/>
        </w:rPr>
        <w:t>kanpa</w:t>
      </w:r>
      <w:proofErr w:type="spellEnd"/>
      <w:r w:rsidRPr="00B32C04">
        <w:rPr>
          <w:rFonts w:cs="Arial"/>
          <w:color w:val="000000" w:themeColor="text1"/>
        </w:rPr>
        <w:t xml:space="preserve"> use-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mani card </w:t>
      </w:r>
      <w:proofErr w:type="spellStart"/>
      <w:r w:rsidRPr="00B32C04">
        <w:rPr>
          <w:rFonts w:cs="Arial"/>
          <w:color w:val="000000" w:themeColor="text1"/>
        </w:rPr>
        <w:t>payimaninjaku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nyiya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kanti-kanti</w:t>
      </w:r>
      <w:proofErr w:type="spellEnd"/>
      <w:r w:rsidRPr="00B32C04">
        <w:rPr>
          <w:rFonts w:cs="Arial"/>
          <w:color w:val="000000" w:themeColor="text1"/>
        </w:rPr>
        <w:t xml:space="preserve"> internet-</w:t>
      </w:r>
      <w:proofErr w:type="spellStart"/>
      <w:r w:rsidRPr="00B32C04">
        <w:rPr>
          <w:rFonts w:cs="Arial"/>
          <w:color w:val="000000" w:themeColor="text1"/>
        </w:rPr>
        <w:t>rla</w:t>
      </w:r>
      <w:proofErr w:type="spellEnd"/>
      <w:r w:rsidRPr="00B32C04">
        <w:rPr>
          <w:rFonts w:cs="Arial"/>
          <w:color w:val="000000" w:themeColor="text1"/>
        </w:rPr>
        <w:t>.</w:t>
      </w:r>
    </w:p>
    <w:p w14:paraId="08218595" w14:textId="090E5F94" w:rsidR="00323747" w:rsidRPr="00323747" w:rsidRDefault="00323747" w:rsidP="00323747">
      <w:pPr>
        <w:pStyle w:val="ListParagraph"/>
        <w:numPr>
          <w:ilvl w:val="0"/>
          <w:numId w:val="29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>Use-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manta tap to pay shops </w:t>
      </w:r>
      <w:proofErr w:type="spellStart"/>
      <w:r w:rsidRPr="00B32C04">
        <w:rPr>
          <w:rFonts w:cs="Arial"/>
          <w:color w:val="000000" w:themeColor="text1"/>
        </w:rPr>
        <w:t>watirlaju</w:t>
      </w:r>
      <w:proofErr w:type="spellEnd"/>
      <w:r w:rsidRPr="00B32C04">
        <w:rPr>
          <w:rFonts w:cs="Arial"/>
          <w:color w:val="000000" w:themeColor="text1"/>
        </w:rPr>
        <w:t>.</w:t>
      </w:r>
    </w:p>
    <w:p w14:paraId="55D4F418" w14:textId="65A51F66" w:rsidR="00323747" w:rsidRDefault="00323747" w:rsidP="00323747">
      <w:pPr>
        <w:spacing w:before="120" w:after="60" w:line="20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323747">
        <w:rPr>
          <w:rFonts w:cs="Arial"/>
          <w:b/>
          <w:bCs/>
          <w:color w:val="000000" w:themeColor="text1"/>
        </w:rPr>
        <w:t>Nyarrpa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jarrimi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marda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kaji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karna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enhanced Income Management account </w:t>
      </w:r>
      <w:proofErr w:type="spellStart"/>
      <w:r w:rsidRPr="00323747">
        <w:rPr>
          <w:rFonts w:cs="Arial"/>
          <w:b/>
          <w:bCs/>
          <w:color w:val="000000" w:themeColor="text1"/>
        </w:rPr>
        <w:t>kurluju</w:t>
      </w:r>
      <w:proofErr w:type="spellEnd"/>
      <w:r w:rsidRPr="00323747">
        <w:rPr>
          <w:rFonts w:cs="Arial"/>
          <w:b/>
          <w:bCs/>
          <w:color w:val="000000" w:themeColor="text1"/>
        </w:rPr>
        <w:t>?</w:t>
      </w:r>
    </w:p>
    <w:p w14:paraId="2CB9C583" w14:textId="320A8580" w:rsidR="00323747" w:rsidRPr="00323747" w:rsidRDefault="00323747" w:rsidP="00323747">
      <w:pPr>
        <w:pStyle w:val="ListParagraph"/>
        <w:numPr>
          <w:ilvl w:val="0"/>
          <w:numId w:val="30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323747">
        <w:rPr>
          <w:rFonts w:cs="Arial"/>
          <w:color w:val="000000" w:themeColor="text1"/>
        </w:rPr>
        <w:t>Use-</w:t>
      </w:r>
      <w:proofErr w:type="spellStart"/>
      <w:r w:rsidRPr="00323747">
        <w:rPr>
          <w:rFonts w:cs="Arial"/>
          <w:color w:val="000000" w:themeColor="text1"/>
        </w:rPr>
        <w:t>i</w:t>
      </w:r>
      <w:proofErr w:type="spellEnd"/>
      <w:r w:rsidRPr="00323747">
        <w:rPr>
          <w:rFonts w:cs="Arial"/>
          <w:color w:val="000000" w:themeColor="text1"/>
        </w:rPr>
        <w:t xml:space="preserve"> mani </w:t>
      </w:r>
      <w:proofErr w:type="spellStart"/>
      <w:r w:rsidRPr="00323747">
        <w:rPr>
          <w:rFonts w:cs="Arial"/>
          <w:color w:val="000000" w:themeColor="text1"/>
        </w:rPr>
        <w:t>kaji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kanpa</w:t>
      </w:r>
      <w:proofErr w:type="spellEnd"/>
      <w:r w:rsidRPr="00323747">
        <w:rPr>
          <w:rFonts w:cs="Arial"/>
          <w:color w:val="000000" w:themeColor="text1"/>
        </w:rPr>
        <w:t xml:space="preserve"> enhanced Income Management account-</w:t>
      </w:r>
      <w:proofErr w:type="spellStart"/>
      <w:r w:rsidRPr="00323747">
        <w:rPr>
          <w:rFonts w:cs="Arial"/>
          <w:color w:val="000000" w:themeColor="text1"/>
        </w:rPr>
        <w:t>ju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payimaninjaku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nyiya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kanti-kantiki</w:t>
      </w:r>
      <w:proofErr w:type="spellEnd"/>
      <w:r w:rsidRPr="00323747">
        <w:rPr>
          <w:rFonts w:cs="Arial"/>
          <w:color w:val="000000" w:themeColor="text1"/>
        </w:rPr>
        <w:t xml:space="preserve">, </w:t>
      </w:r>
      <w:proofErr w:type="spellStart"/>
      <w:r w:rsidRPr="00323747">
        <w:rPr>
          <w:rFonts w:cs="Arial"/>
          <w:color w:val="000000" w:themeColor="text1"/>
        </w:rPr>
        <w:t>yangka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mangarriki</w:t>
      </w:r>
      <w:proofErr w:type="spellEnd"/>
      <w:r w:rsidRPr="00323747">
        <w:rPr>
          <w:rFonts w:cs="Arial"/>
          <w:color w:val="000000" w:themeColor="text1"/>
        </w:rPr>
        <w:t xml:space="preserve">, rent-ki, electricity bills-ki </w:t>
      </w:r>
      <w:proofErr w:type="spellStart"/>
      <w:r w:rsidRPr="00323747">
        <w:rPr>
          <w:rFonts w:cs="Arial"/>
          <w:color w:val="000000" w:themeColor="text1"/>
        </w:rPr>
        <w:t>manu</w:t>
      </w:r>
      <w:proofErr w:type="spellEnd"/>
      <w:r w:rsidRPr="00323747">
        <w:rPr>
          <w:rFonts w:cs="Arial"/>
          <w:color w:val="000000" w:themeColor="text1"/>
        </w:rPr>
        <w:t xml:space="preserve"> education-ki.</w:t>
      </w:r>
    </w:p>
    <w:p w14:paraId="520201AD" w14:textId="0E165248" w:rsidR="00323747" w:rsidRDefault="00323747" w:rsidP="00323747">
      <w:pPr>
        <w:spacing w:before="120" w:after="60" w:line="20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323747">
        <w:rPr>
          <w:rFonts w:cs="Arial"/>
          <w:b/>
          <w:bCs/>
          <w:color w:val="000000" w:themeColor="text1"/>
        </w:rPr>
        <w:t xml:space="preserve">Nyiya </w:t>
      </w:r>
      <w:proofErr w:type="spellStart"/>
      <w:r w:rsidRPr="00323747">
        <w:rPr>
          <w:rFonts w:cs="Arial"/>
          <w:b/>
          <w:bCs/>
          <w:color w:val="000000" w:themeColor="text1"/>
        </w:rPr>
        <w:t>marda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payimaninja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wangu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SmartCard </w:t>
      </w:r>
      <w:proofErr w:type="spellStart"/>
      <w:r w:rsidRPr="00323747">
        <w:rPr>
          <w:rFonts w:cs="Arial"/>
          <w:b/>
          <w:bCs/>
          <w:color w:val="000000" w:themeColor="text1"/>
        </w:rPr>
        <w:t>kirli-rliji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23747">
        <w:rPr>
          <w:rFonts w:cs="Arial"/>
          <w:b/>
          <w:bCs/>
          <w:color w:val="000000" w:themeColor="text1"/>
        </w:rPr>
        <w:t>manu</w:t>
      </w:r>
      <w:proofErr w:type="spellEnd"/>
      <w:r w:rsidRPr="00323747">
        <w:rPr>
          <w:rFonts w:cs="Arial"/>
          <w:b/>
          <w:bCs/>
          <w:color w:val="000000" w:themeColor="text1"/>
        </w:rPr>
        <w:t xml:space="preserve"> enhanced Income Management account </w:t>
      </w:r>
      <w:proofErr w:type="spellStart"/>
      <w:r w:rsidRPr="00323747">
        <w:rPr>
          <w:rFonts w:cs="Arial"/>
          <w:b/>
          <w:bCs/>
          <w:color w:val="000000" w:themeColor="text1"/>
        </w:rPr>
        <w:t>kurlu-rluju</w:t>
      </w:r>
      <w:proofErr w:type="spellEnd"/>
      <w:r w:rsidRPr="00323747">
        <w:rPr>
          <w:rFonts w:cs="Arial"/>
          <w:b/>
          <w:bCs/>
          <w:color w:val="000000" w:themeColor="text1"/>
        </w:rPr>
        <w:t>?</w:t>
      </w:r>
    </w:p>
    <w:p w14:paraId="04883FCF" w14:textId="77777777" w:rsidR="00323747" w:rsidRPr="00323747" w:rsidRDefault="00323747" w:rsidP="00323747">
      <w:pPr>
        <w:pStyle w:val="ListParagraph"/>
        <w:numPr>
          <w:ilvl w:val="0"/>
          <w:numId w:val="30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323747">
        <w:rPr>
          <w:rFonts w:cs="Arial"/>
          <w:color w:val="000000" w:themeColor="text1"/>
        </w:rPr>
        <w:t>Natilpa-npa</w:t>
      </w:r>
      <w:proofErr w:type="spellEnd"/>
      <w:r w:rsidRPr="00323747">
        <w:rPr>
          <w:rFonts w:cs="Arial"/>
          <w:color w:val="000000" w:themeColor="text1"/>
        </w:rPr>
        <w:t xml:space="preserve"> use-</w:t>
      </w:r>
      <w:proofErr w:type="spellStart"/>
      <w:r w:rsidRPr="00323747">
        <w:rPr>
          <w:rFonts w:cs="Arial"/>
          <w:color w:val="000000" w:themeColor="text1"/>
        </w:rPr>
        <w:t>i</w:t>
      </w:r>
      <w:proofErr w:type="spellEnd"/>
      <w:r w:rsidRPr="00323747">
        <w:rPr>
          <w:rFonts w:cs="Arial"/>
          <w:color w:val="000000" w:themeColor="text1"/>
        </w:rPr>
        <w:t xml:space="preserve"> </w:t>
      </w:r>
      <w:proofErr w:type="spellStart"/>
      <w:r w:rsidRPr="00323747">
        <w:rPr>
          <w:rFonts w:cs="Arial"/>
          <w:color w:val="000000" w:themeColor="text1"/>
        </w:rPr>
        <w:t>mantarla</w:t>
      </w:r>
      <w:proofErr w:type="spellEnd"/>
      <w:r w:rsidRPr="00323747">
        <w:rPr>
          <w:rFonts w:cs="Arial"/>
          <w:color w:val="000000" w:themeColor="text1"/>
        </w:rPr>
        <w:t xml:space="preserve"> SmartCard </w:t>
      </w:r>
      <w:proofErr w:type="spellStart"/>
      <w:r w:rsidRPr="00323747">
        <w:rPr>
          <w:rFonts w:cs="Arial"/>
          <w:color w:val="000000" w:themeColor="text1"/>
        </w:rPr>
        <w:t>manu</w:t>
      </w:r>
      <w:proofErr w:type="spellEnd"/>
      <w:r w:rsidRPr="00323747">
        <w:rPr>
          <w:rFonts w:cs="Arial"/>
          <w:color w:val="000000" w:themeColor="text1"/>
        </w:rPr>
        <w:t xml:space="preserve"> account:</w:t>
      </w:r>
    </w:p>
    <w:p w14:paraId="7A049B5F" w14:textId="77777777" w:rsidR="00323747" w:rsidRPr="00B32C04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32C04">
        <w:rPr>
          <w:rFonts w:cs="Arial"/>
          <w:color w:val="000000" w:themeColor="text1"/>
        </w:rPr>
        <w:t>payi-maninjaku</w:t>
      </w:r>
      <w:proofErr w:type="spellEnd"/>
      <w:r w:rsidRPr="00B32C04">
        <w:rPr>
          <w:rFonts w:cs="Arial"/>
          <w:color w:val="000000" w:themeColor="text1"/>
        </w:rPr>
        <w:t xml:space="preserve"> cigarettes-ki</w:t>
      </w:r>
    </w:p>
    <w:p w14:paraId="1DC98E0A" w14:textId="77777777" w:rsidR="00323747" w:rsidRPr="00B32C04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>pornography-ki</w:t>
      </w:r>
    </w:p>
    <w:p w14:paraId="585AD94B" w14:textId="77777777" w:rsidR="00323747" w:rsidRPr="00B32C04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32C04">
        <w:rPr>
          <w:rFonts w:cs="Arial"/>
          <w:color w:val="000000" w:themeColor="text1"/>
        </w:rPr>
        <w:t>manu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pamaku</w:t>
      </w:r>
      <w:proofErr w:type="spellEnd"/>
    </w:p>
    <w:p w14:paraId="304EECE9" w14:textId="77777777" w:rsidR="00323747" w:rsidRPr="00B32C04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32C04">
        <w:rPr>
          <w:rFonts w:cs="Arial"/>
          <w:color w:val="000000" w:themeColor="text1"/>
        </w:rPr>
        <w:t>natilpanpa</w:t>
      </w:r>
      <w:proofErr w:type="spellEnd"/>
      <w:r w:rsidRPr="00B32C04">
        <w:rPr>
          <w:rFonts w:cs="Arial"/>
          <w:color w:val="000000" w:themeColor="text1"/>
        </w:rPr>
        <w:t xml:space="preserve"> use-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mantarla</w:t>
      </w:r>
      <w:proofErr w:type="spellEnd"/>
      <w:r w:rsidRPr="00B32C04">
        <w:rPr>
          <w:rFonts w:cs="Arial"/>
          <w:color w:val="000000" w:themeColor="text1"/>
        </w:rPr>
        <w:t xml:space="preserve"> bet-ki </w:t>
      </w:r>
      <w:proofErr w:type="spellStart"/>
      <w:r w:rsidRPr="00B32C04">
        <w:rPr>
          <w:rFonts w:cs="Arial"/>
          <w:color w:val="000000" w:themeColor="text1"/>
        </w:rPr>
        <w:t>marda</w:t>
      </w:r>
      <w:proofErr w:type="spellEnd"/>
      <w:r w:rsidRPr="00B32C04">
        <w:rPr>
          <w:rFonts w:cs="Arial"/>
          <w:color w:val="000000" w:themeColor="text1"/>
        </w:rPr>
        <w:t xml:space="preserve"> gambling-ki</w:t>
      </w:r>
    </w:p>
    <w:p w14:paraId="5EE3783D" w14:textId="77777777" w:rsidR="00323747" w:rsidRPr="00B32C04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32C04">
        <w:rPr>
          <w:rFonts w:cs="Arial"/>
          <w:color w:val="000000" w:themeColor="text1"/>
        </w:rPr>
        <w:t>natilpa-npa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payi-mantarla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maniyi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piya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kuja</w:t>
      </w:r>
      <w:proofErr w:type="spellEnd"/>
      <w:r w:rsidRPr="00B32C04">
        <w:rPr>
          <w:rFonts w:cs="Arial"/>
          <w:color w:val="000000" w:themeColor="text1"/>
        </w:rPr>
        <w:t xml:space="preserve"> ka </w:t>
      </w:r>
      <w:proofErr w:type="spellStart"/>
      <w:r w:rsidRPr="00B32C04">
        <w:rPr>
          <w:rFonts w:cs="Arial"/>
          <w:color w:val="000000" w:themeColor="text1"/>
        </w:rPr>
        <w:t>warrki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jarrimi</w:t>
      </w:r>
      <w:proofErr w:type="spellEnd"/>
      <w:r w:rsidRPr="00B32C04">
        <w:rPr>
          <w:rFonts w:cs="Arial"/>
          <w:color w:val="000000" w:themeColor="text1"/>
        </w:rPr>
        <w:t xml:space="preserve">, </w:t>
      </w:r>
      <w:proofErr w:type="spellStart"/>
      <w:r w:rsidRPr="00B32C04">
        <w:rPr>
          <w:rFonts w:cs="Arial"/>
          <w:color w:val="000000" w:themeColor="text1"/>
        </w:rPr>
        <w:t>manu</w:t>
      </w:r>
      <w:proofErr w:type="spellEnd"/>
      <w:r w:rsidRPr="00B32C04">
        <w:rPr>
          <w:rFonts w:cs="Arial"/>
          <w:color w:val="000000" w:themeColor="text1"/>
        </w:rPr>
        <w:t xml:space="preserve"> gift cards-</w:t>
      </w:r>
      <w:proofErr w:type="spellStart"/>
      <w:r w:rsidRPr="00B32C04">
        <w:rPr>
          <w:rFonts w:cs="Arial"/>
          <w:color w:val="000000" w:themeColor="text1"/>
        </w:rPr>
        <w:t>rlangu</w:t>
      </w:r>
      <w:proofErr w:type="spellEnd"/>
    </w:p>
    <w:p w14:paraId="6263EAF0" w14:textId="5788B4F2" w:rsidR="00323747" w:rsidRPr="00323747" w:rsidRDefault="00323747" w:rsidP="00323747">
      <w:pPr>
        <w:pStyle w:val="ListParagraph"/>
        <w:numPr>
          <w:ilvl w:val="1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 w:rsidRPr="00B32C04">
        <w:rPr>
          <w:rFonts w:cs="Arial"/>
          <w:color w:val="000000" w:themeColor="text1"/>
        </w:rPr>
        <w:lastRenderedPageBreak/>
        <w:t>manu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natilpa-npa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maniyi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wilypi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mantarla</w:t>
      </w:r>
      <w:proofErr w:type="spellEnd"/>
      <w:r w:rsidRPr="00B32C04">
        <w:rPr>
          <w:rFonts w:cs="Arial"/>
          <w:color w:val="000000" w:themeColor="text1"/>
        </w:rPr>
        <w:t>.</w:t>
      </w:r>
    </w:p>
    <w:p w14:paraId="66E42679" w14:textId="18FEE344" w:rsidR="00323747" w:rsidRPr="00323747" w:rsidRDefault="00323747" w:rsidP="00323747">
      <w:pPr>
        <w:pStyle w:val="ListParagraph"/>
        <w:numPr>
          <w:ilvl w:val="0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>Services Australia-</w:t>
      </w:r>
      <w:proofErr w:type="spellStart"/>
      <w:r w:rsidRPr="00B32C04">
        <w:rPr>
          <w:rFonts w:cs="Arial"/>
          <w:color w:val="000000" w:themeColor="text1"/>
        </w:rPr>
        <w:t>rlu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kaji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kangku</w:t>
      </w:r>
      <w:proofErr w:type="spellEnd"/>
      <w:r w:rsidRPr="00B32C04">
        <w:rPr>
          <w:rFonts w:cs="Arial"/>
          <w:color w:val="000000" w:themeColor="text1"/>
        </w:rPr>
        <w:t xml:space="preserve"> help-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mani account </w:t>
      </w:r>
      <w:proofErr w:type="spellStart"/>
      <w:r w:rsidRPr="00B32C04">
        <w:rPr>
          <w:rFonts w:cs="Arial"/>
          <w:color w:val="000000" w:themeColor="text1"/>
        </w:rPr>
        <w:t>kurluju</w:t>
      </w:r>
      <w:proofErr w:type="spellEnd"/>
      <w:r w:rsidRPr="00B32C04">
        <w:rPr>
          <w:rFonts w:cs="Arial"/>
          <w:color w:val="000000" w:themeColor="text1"/>
        </w:rPr>
        <w:t xml:space="preserve">. </w:t>
      </w:r>
      <w:proofErr w:type="spellStart"/>
      <w:r w:rsidRPr="00B32C04">
        <w:rPr>
          <w:rFonts w:cs="Arial"/>
          <w:color w:val="000000" w:themeColor="text1"/>
        </w:rPr>
        <w:t>Kajinpa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nyina</w:t>
      </w:r>
      <w:proofErr w:type="spellEnd"/>
      <w:r w:rsidRPr="00B32C04">
        <w:rPr>
          <w:rFonts w:cs="Arial"/>
          <w:color w:val="000000" w:themeColor="text1"/>
        </w:rPr>
        <w:t xml:space="preserve"> Northern Territory-</w:t>
      </w:r>
      <w:proofErr w:type="spellStart"/>
      <w:r w:rsidRPr="00B32C04">
        <w:rPr>
          <w:rFonts w:cs="Arial"/>
          <w:color w:val="000000" w:themeColor="text1"/>
        </w:rPr>
        <w:t>rla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payika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jana</w:t>
      </w:r>
      <w:proofErr w:type="spellEnd"/>
      <w:r w:rsidRPr="00B32C04">
        <w:rPr>
          <w:rFonts w:cs="Arial"/>
          <w:color w:val="000000" w:themeColor="text1"/>
        </w:rPr>
        <w:t xml:space="preserve"> Services Australia Traditional Credit Union-ki TCU. </w:t>
      </w:r>
      <w:proofErr w:type="spellStart"/>
      <w:r w:rsidRPr="00B32C04">
        <w:rPr>
          <w:rFonts w:cs="Arial"/>
          <w:color w:val="000000" w:themeColor="text1"/>
        </w:rPr>
        <w:t>Yungungku</w:t>
      </w:r>
      <w:proofErr w:type="spellEnd"/>
      <w:r w:rsidRPr="00B32C04">
        <w:rPr>
          <w:rFonts w:cs="Arial"/>
          <w:color w:val="000000" w:themeColor="text1"/>
        </w:rPr>
        <w:t xml:space="preserve"> help-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mani.</w:t>
      </w:r>
    </w:p>
    <w:p w14:paraId="2E67A815" w14:textId="77777777" w:rsidR="00323747" w:rsidRPr="00B32C04" w:rsidRDefault="00323747" w:rsidP="00323747">
      <w:pPr>
        <w:spacing w:before="120" w:after="60" w:line="20" w:lineRule="atLeast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proofErr w:type="spellStart"/>
      <w:r w:rsidRPr="00B32C04">
        <w:rPr>
          <w:rFonts w:cs="Arial"/>
          <w:b/>
          <w:bCs/>
          <w:color w:val="000000" w:themeColor="text1"/>
        </w:rPr>
        <w:t>Kajinpa</w:t>
      </w:r>
      <w:proofErr w:type="spellEnd"/>
      <w:r w:rsidRPr="00B32C04">
        <w:rPr>
          <w:rFonts w:cs="Arial"/>
          <w:b/>
          <w:bCs/>
          <w:color w:val="000000" w:themeColor="text1"/>
        </w:rPr>
        <w:t xml:space="preserve"> help-ki </w:t>
      </w:r>
      <w:proofErr w:type="spellStart"/>
      <w:r w:rsidRPr="00B32C04">
        <w:rPr>
          <w:rFonts w:cs="Arial"/>
          <w:b/>
          <w:bCs/>
          <w:color w:val="000000" w:themeColor="text1"/>
        </w:rPr>
        <w:t>wangkami</w:t>
      </w:r>
      <w:proofErr w:type="spellEnd"/>
      <w:r w:rsidRPr="00B32C04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B32C04">
        <w:rPr>
          <w:rFonts w:cs="Arial"/>
          <w:b/>
          <w:bCs/>
          <w:color w:val="000000" w:themeColor="text1"/>
        </w:rPr>
        <w:t>manu</w:t>
      </w:r>
      <w:proofErr w:type="spellEnd"/>
      <w:r w:rsidRPr="00B32C04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B32C04">
        <w:rPr>
          <w:rFonts w:cs="Arial"/>
          <w:b/>
          <w:bCs/>
          <w:color w:val="000000" w:themeColor="text1"/>
        </w:rPr>
        <w:t>mayangku</w:t>
      </w:r>
      <w:proofErr w:type="spellEnd"/>
      <w:r w:rsidRPr="00B32C04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B32C04">
        <w:rPr>
          <w:rFonts w:cs="Arial"/>
          <w:b/>
          <w:bCs/>
          <w:color w:val="000000" w:themeColor="text1"/>
        </w:rPr>
        <w:t>milya</w:t>
      </w:r>
      <w:proofErr w:type="spellEnd"/>
      <w:r w:rsidRPr="00B32C04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B32C04">
        <w:rPr>
          <w:rFonts w:cs="Arial"/>
          <w:b/>
          <w:bCs/>
          <w:color w:val="000000" w:themeColor="text1"/>
        </w:rPr>
        <w:t>pinyjaku</w:t>
      </w:r>
      <w:proofErr w:type="spellEnd"/>
      <w:r w:rsidRPr="00B32C04">
        <w:rPr>
          <w:rFonts w:cs="Arial"/>
          <w:b/>
          <w:bCs/>
          <w:color w:val="000000" w:themeColor="text1"/>
        </w:rPr>
        <w:t>:</w:t>
      </w:r>
    </w:p>
    <w:p w14:paraId="59A7EA05" w14:textId="77777777" w:rsidR="00323747" w:rsidRPr="00B32C04" w:rsidRDefault="00323747" w:rsidP="00323747">
      <w:pPr>
        <w:pStyle w:val="ListParagraph"/>
        <w:numPr>
          <w:ilvl w:val="0"/>
          <w:numId w:val="32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 xml:space="preserve">Yanta website </w:t>
      </w:r>
      <w:proofErr w:type="spellStart"/>
      <w:r w:rsidRPr="00B32C04">
        <w:rPr>
          <w:rFonts w:cs="Arial"/>
          <w:color w:val="000000" w:themeColor="text1"/>
        </w:rPr>
        <w:t>kirra</w:t>
      </w:r>
      <w:proofErr w:type="spellEnd"/>
      <w:r w:rsidRPr="00B32C04">
        <w:rPr>
          <w:rFonts w:cs="Arial"/>
          <w:color w:val="000000" w:themeColor="text1"/>
        </w:rPr>
        <w:t>, servicesaustralia.gov.au/smartcard</w:t>
      </w:r>
    </w:p>
    <w:p w14:paraId="19C9AB18" w14:textId="77777777" w:rsidR="00323747" w:rsidRPr="00B32C04" w:rsidRDefault="00323747" w:rsidP="00323747">
      <w:pPr>
        <w:pStyle w:val="ListParagraph"/>
        <w:numPr>
          <w:ilvl w:val="0"/>
          <w:numId w:val="32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 xml:space="preserve">Marda </w:t>
      </w:r>
      <w:proofErr w:type="spellStart"/>
      <w:r w:rsidRPr="00B32C04">
        <w:rPr>
          <w:rFonts w:cs="Arial"/>
          <w:color w:val="000000" w:themeColor="text1"/>
        </w:rPr>
        <w:t>jana</w:t>
      </w:r>
      <w:proofErr w:type="spellEnd"/>
      <w:r w:rsidRPr="00B32C04">
        <w:rPr>
          <w:rFonts w:cs="Arial"/>
          <w:color w:val="000000" w:themeColor="text1"/>
        </w:rPr>
        <w:t xml:space="preserve"> ring-</w:t>
      </w:r>
      <w:proofErr w:type="spellStart"/>
      <w:r w:rsidRPr="00B32C04">
        <w:rPr>
          <w:rFonts w:cs="Arial"/>
          <w:color w:val="000000" w:themeColor="text1"/>
        </w:rPr>
        <w:t>i</w:t>
      </w:r>
      <w:proofErr w:type="spellEnd"/>
      <w:r w:rsidRPr="00B32C04">
        <w:rPr>
          <w:rFonts w:cs="Arial"/>
          <w:color w:val="000000" w:themeColor="text1"/>
        </w:rPr>
        <w:t xml:space="preserve"> manta 1800 252 604 </w:t>
      </w:r>
      <w:proofErr w:type="spellStart"/>
      <w:r w:rsidRPr="00B32C04">
        <w:rPr>
          <w:rFonts w:cs="Arial"/>
          <w:color w:val="000000" w:themeColor="text1"/>
        </w:rPr>
        <w:t>kurra</w:t>
      </w:r>
      <w:proofErr w:type="spellEnd"/>
      <w:r>
        <w:rPr>
          <w:rFonts w:cs="Arial"/>
          <w:color w:val="000000" w:themeColor="text1"/>
        </w:rPr>
        <w:t xml:space="preserve"> (</w:t>
      </w:r>
      <w:proofErr w:type="spellStart"/>
      <w:r w:rsidRPr="00B32C04">
        <w:rPr>
          <w:rFonts w:cs="Arial"/>
          <w:color w:val="000000" w:themeColor="text1"/>
        </w:rPr>
        <w:t>payi</w:t>
      </w:r>
      <w:proofErr w:type="spellEnd"/>
      <w:r w:rsidRPr="00B32C04">
        <w:rPr>
          <w:rFonts w:cs="Arial"/>
          <w:color w:val="000000" w:themeColor="text1"/>
        </w:rPr>
        <w:t xml:space="preserve"> </w:t>
      </w:r>
      <w:proofErr w:type="spellStart"/>
      <w:r w:rsidRPr="00B32C04">
        <w:rPr>
          <w:rFonts w:cs="Arial"/>
          <w:color w:val="000000" w:themeColor="text1"/>
        </w:rPr>
        <w:t>kajana</w:t>
      </w:r>
      <w:proofErr w:type="spellEnd"/>
      <w:r w:rsidRPr="00B32C04">
        <w:rPr>
          <w:rFonts w:cs="Arial"/>
          <w:color w:val="000000" w:themeColor="text1"/>
        </w:rPr>
        <w:t xml:space="preserve"> interpreter-</w:t>
      </w:r>
      <w:proofErr w:type="spellStart"/>
      <w:r w:rsidRPr="00B32C04">
        <w:rPr>
          <w:rFonts w:cs="Arial"/>
          <w:color w:val="000000" w:themeColor="text1"/>
        </w:rPr>
        <w:t>ku</w:t>
      </w:r>
      <w:proofErr w:type="spellEnd"/>
      <w:r>
        <w:rPr>
          <w:rFonts w:cs="Arial"/>
          <w:color w:val="000000" w:themeColor="text1"/>
        </w:rPr>
        <w:t>)</w:t>
      </w:r>
    </w:p>
    <w:p w14:paraId="45E99E38" w14:textId="68B5730F" w:rsidR="00323747" w:rsidRPr="00323747" w:rsidRDefault="00323747" w:rsidP="00323747">
      <w:pPr>
        <w:pStyle w:val="ListParagraph"/>
        <w:numPr>
          <w:ilvl w:val="0"/>
          <w:numId w:val="28"/>
        </w:numPr>
        <w:spacing w:before="120" w:after="60" w:line="20" w:lineRule="atLeast"/>
        <w:contextualSpacing w:val="0"/>
        <w:cnfStyle w:val="000000010000" w:firstRow="0" w:lastRow="0" w:firstColumn="0" w:lastColumn="0" w:oddVBand="0" w:evenVBand="0" w:oddHBand="0" w:evenHBand="1" w:firstRowFirstColumn="0" w:firstRowLastColumn="0" w:lastRowFirstColumn="0" w:lastRowLastColumn="0"/>
        <w:rPr>
          <w:rFonts w:cs="Arial"/>
          <w:color w:val="000000" w:themeColor="text1"/>
        </w:rPr>
      </w:pPr>
      <w:r w:rsidRPr="00B32C04">
        <w:rPr>
          <w:rFonts w:cs="Arial"/>
          <w:color w:val="000000" w:themeColor="text1"/>
        </w:rPr>
        <w:t xml:space="preserve">Marda </w:t>
      </w:r>
      <w:proofErr w:type="spellStart"/>
      <w:r w:rsidRPr="00B32C04">
        <w:rPr>
          <w:rFonts w:cs="Arial"/>
          <w:color w:val="000000" w:themeColor="text1"/>
        </w:rPr>
        <w:t>yanta</w:t>
      </w:r>
      <w:proofErr w:type="spellEnd"/>
      <w:r w:rsidRPr="00B32C04">
        <w:rPr>
          <w:rFonts w:cs="Arial"/>
          <w:color w:val="000000" w:themeColor="text1"/>
        </w:rPr>
        <w:t xml:space="preserve"> service centre </w:t>
      </w:r>
      <w:proofErr w:type="spellStart"/>
      <w:r w:rsidRPr="00B32C04">
        <w:rPr>
          <w:rFonts w:cs="Arial"/>
          <w:color w:val="000000" w:themeColor="text1"/>
        </w:rPr>
        <w:t>kurra</w:t>
      </w:r>
      <w:proofErr w:type="spellEnd"/>
      <w:r w:rsidRPr="00B32C04">
        <w:rPr>
          <w:rFonts w:cs="Arial"/>
          <w:color w:val="000000" w:themeColor="text1"/>
        </w:rPr>
        <w:t>.</w:t>
      </w:r>
    </w:p>
    <w:sectPr w:rsidR="00323747" w:rsidRPr="003237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E24A6" w14:textId="77777777" w:rsidR="00E25050" w:rsidRDefault="00E25050" w:rsidP="00B04ED8">
      <w:pPr>
        <w:spacing w:after="0" w:line="240" w:lineRule="auto"/>
      </w:pPr>
      <w:r>
        <w:separator/>
      </w:r>
    </w:p>
  </w:endnote>
  <w:endnote w:type="continuationSeparator" w:id="0">
    <w:p w14:paraId="3627C641" w14:textId="77777777" w:rsidR="00E25050" w:rsidRDefault="00E25050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F93E0" w14:textId="77777777" w:rsidR="00E25050" w:rsidRDefault="00E25050" w:rsidP="00B04ED8">
      <w:pPr>
        <w:spacing w:after="0" w:line="240" w:lineRule="auto"/>
      </w:pPr>
      <w:r>
        <w:separator/>
      </w:r>
    </w:p>
  </w:footnote>
  <w:footnote w:type="continuationSeparator" w:id="0">
    <w:p w14:paraId="5EB822D1" w14:textId="77777777" w:rsidR="00E25050" w:rsidRDefault="00E25050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66654"/>
    <w:multiLevelType w:val="hybridMultilevel"/>
    <w:tmpl w:val="D52A647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0F081A"/>
    <w:multiLevelType w:val="hybridMultilevel"/>
    <w:tmpl w:val="E02A4E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1284B"/>
    <w:multiLevelType w:val="hybridMultilevel"/>
    <w:tmpl w:val="8CECDD7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22431DD6"/>
    <w:multiLevelType w:val="hybridMultilevel"/>
    <w:tmpl w:val="D5EE85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074BD"/>
    <w:multiLevelType w:val="hybridMultilevel"/>
    <w:tmpl w:val="8D068EF6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57A3C"/>
    <w:multiLevelType w:val="hybridMultilevel"/>
    <w:tmpl w:val="226615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35365"/>
    <w:multiLevelType w:val="hybridMultilevel"/>
    <w:tmpl w:val="852089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80891"/>
    <w:multiLevelType w:val="hybridMultilevel"/>
    <w:tmpl w:val="C01EDA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3766D"/>
    <w:multiLevelType w:val="hybridMultilevel"/>
    <w:tmpl w:val="11D20F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3E149F"/>
    <w:multiLevelType w:val="hybridMultilevel"/>
    <w:tmpl w:val="AB6615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20BC4"/>
    <w:multiLevelType w:val="hybridMultilevel"/>
    <w:tmpl w:val="2D28A4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36AE2"/>
    <w:multiLevelType w:val="hybridMultilevel"/>
    <w:tmpl w:val="3AF075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C1613"/>
    <w:multiLevelType w:val="hybridMultilevel"/>
    <w:tmpl w:val="3D02DB9A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1118E"/>
    <w:multiLevelType w:val="hybridMultilevel"/>
    <w:tmpl w:val="159E97D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953E25"/>
    <w:multiLevelType w:val="hybridMultilevel"/>
    <w:tmpl w:val="B7024B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5"/>
  </w:num>
  <w:num w:numId="2" w16cid:durableId="1465810450">
    <w:abstractNumId w:val="23"/>
  </w:num>
  <w:num w:numId="3" w16cid:durableId="649749326">
    <w:abstractNumId w:val="12"/>
  </w:num>
  <w:num w:numId="4" w16cid:durableId="954873653">
    <w:abstractNumId w:val="10"/>
  </w:num>
  <w:num w:numId="5" w16cid:durableId="235676518">
    <w:abstractNumId w:val="10"/>
  </w:num>
  <w:num w:numId="6" w16cid:durableId="2087991012">
    <w:abstractNumId w:val="4"/>
  </w:num>
  <w:num w:numId="7" w16cid:durableId="2120172916">
    <w:abstractNumId w:val="11"/>
  </w:num>
  <w:num w:numId="8" w16cid:durableId="412626009">
    <w:abstractNumId w:val="29"/>
  </w:num>
  <w:num w:numId="9" w16cid:durableId="1460608755">
    <w:abstractNumId w:val="28"/>
  </w:num>
  <w:num w:numId="10" w16cid:durableId="986665818">
    <w:abstractNumId w:val="21"/>
  </w:num>
  <w:num w:numId="11" w16cid:durableId="401371915">
    <w:abstractNumId w:val="16"/>
  </w:num>
  <w:num w:numId="12" w16cid:durableId="1093433001">
    <w:abstractNumId w:val="30"/>
  </w:num>
  <w:num w:numId="13" w16cid:durableId="1196385437">
    <w:abstractNumId w:val="5"/>
  </w:num>
  <w:num w:numId="14" w16cid:durableId="2006784552">
    <w:abstractNumId w:val="13"/>
  </w:num>
  <w:num w:numId="15" w16cid:durableId="1628928681">
    <w:abstractNumId w:val="0"/>
  </w:num>
  <w:num w:numId="16" w16cid:durableId="1809978035">
    <w:abstractNumId w:val="8"/>
  </w:num>
  <w:num w:numId="17" w16cid:durableId="1332566839">
    <w:abstractNumId w:val="1"/>
  </w:num>
  <w:num w:numId="18" w16cid:durableId="2005739898">
    <w:abstractNumId w:val="24"/>
  </w:num>
  <w:num w:numId="19" w16cid:durableId="1077895909">
    <w:abstractNumId w:val="15"/>
  </w:num>
  <w:num w:numId="20" w16cid:durableId="1916166435">
    <w:abstractNumId w:val="18"/>
  </w:num>
  <w:num w:numId="21" w16cid:durableId="1267276494">
    <w:abstractNumId w:val="26"/>
  </w:num>
  <w:num w:numId="22" w16cid:durableId="1597052835">
    <w:abstractNumId w:val="2"/>
  </w:num>
  <w:num w:numId="23" w16cid:durableId="874460489">
    <w:abstractNumId w:val="27"/>
  </w:num>
  <w:num w:numId="24" w16cid:durableId="1250428456">
    <w:abstractNumId w:val="22"/>
  </w:num>
  <w:num w:numId="25" w16cid:durableId="125314064">
    <w:abstractNumId w:val="9"/>
  </w:num>
  <w:num w:numId="26" w16cid:durableId="1050760615">
    <w:abstractNumId w:val="7"/>
  </w:num>
  <w:num w:numId="27" w16cid:durableId="263849492">
    <w:abstractNumId w:val="6"/>
  </w:num>
  <w:num w:numId="28" w16cid:durableId="2112967449">
    <w:abstractNumId w:val="14"/>
  </w:num>
  <w:num w:numId="29" w16cid:durableId="118376377">
    <w:abstractNumId w:val="17"/>
  </w:num>
  <w:num w:numId="30" w16cid:durableId="889070993">
    <w:abstractNumId w:val="20"/>
  </w:num>
  <w:num w:numId="31" w16cid:durableId="763183471">
    <w:abstractNumId w:val="3"/>
  </w:num>
  <w:num w:numId="32" w16cid:durableId="10389087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35296"/>
    <w:rsid w:val="001404AC"/>
    <w:rsid w:val="00162D36"/>
    <w:rsid w:val="001E630D"/>
    <w:rsid w:val="00240DD1"/>
    <w:rsid w:val="00282B30"/>
    <w:rsid w:val="00284DC9"/>
    <w:rsid w:val="00323747"/>
    <w:rsid w:val="00335CB3"/>
    <w:rsid w:val="0036019A"/>
    <w:rsid w:val="00366528"/>
    <w:rsid w:val="0037742D"/>
    <w:rsid w:val="003B2BB8"/>
    <w:rsid w:val="003D34FF"/>
    <w:rsid w:val="004B54CA"/>
    <w:rsid w:val="004D12EA"/>
    <w:rsid w:val="004E5CBF"/>
    <w:rsid w:val="00511A16"/>
    <w:rsid w:val="00516301"/>
    <w:rsid w:val="005A4848"/>
    <w:rsid w:val="005C3AA9"/>
    <w:rsid w:val="00620ACD"/>
    <w:rsid w:val="00621FC5"/>
    <w:rsid w:val="00637B02"/>
    <w:rsid w:val="0067218E"/>
    <w:rsid w:val="00673EA0"/>
    <w:rsid w:val="00683A84"/>
    <w:rsid w:val="006A4CE7"/>
    <w:rsid w:val="006B4395"/>
    <w:rsid w:val="006C2E1D"/>
    <w:rsid w:val="0074384E"/>
    <w:rsid w:val="00757D1F"/>
    <w:rsid w:val="00785261"/>
    <w:rsid w:val="007B0256"/>
    <w:rsid w:val="007D1B28"/>
    <w:rsid w:val="007F02F9"/>
    <w:rsid w:val="00802365"/>
    <w:rsid w:val="00806F33"/>
    <w:rsid w:val="00826B03"/>
    <w:rsid w:val="0083177B"/>
    <w:rsid w:val="0091357F"/>
    <w:rsid w:val="009225F0"/>
    <w:rsid w:val="0093462C"/>
    <w:rsid w:val="00953795"/>
    <w:rsid w:val="009556F8"/>
    <w:rsid w:val="00974189"/>
    <w:rsid w:val="009D52CE"/>
    <w:rsid w:val="00A45C60"/>
    <w:rsid w:val="00B04ED8"/>
    <w:rsid w:val="00B56715"/>
    <w:rsid w:val="00B91E3E"/>
    <w:rsid w:val="00B92AC1"/>
    <w:rsid w:val="00BA2DB9"/>
    <w:rsid w:val="00BA486F"/>
    <w:rsid w:val="00BE7148"/>
    <w:rsid w:val="00C76F35"/>
    <w:rsid w:val="00C84DD7"/>
    <w:rsid w:val="00CB5863"/>
    <w:rsid w:val="00D55F0A"/>
    <w:rsid w:val="00DA243A"/>
    <w:rsid w:val="00DB380F"/>
    <w:rsid w:val="00DD31BA"/>
    <w:rsid w:val="00E25050"/>
    <w:rsid w:val="00E273E4"/>
    <w:rsid w:val="00E33D10"/>
    <w:rsid w:val="00E9300F"/>
    <w:rsid w:val="00F30AFE"/>
    <w:rsid w:val="00F6417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2BC41792-CD45-4DAB-9637-AEF74D046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1856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3</cp:revision>
  <dcterms:created xsi:type="dcterms:W3CDTF">2025-07-01T23:40:00Z</dcterms:created>
  <dcterms:modified xsi:type="dcterms:W3CDTF">2025-07-01T23:42:00Z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1D13996ED7B0B58C784BE9A6E80FDFDB</vt:lpwstr>
  </property>
  <property fmtid="{D5CDD505-2E9C-101B-9397-08002B2CF9AE}" pid="21" name="PM_Hash_Salt">
    <vt:lpwstr>D842F9389437A6BF09FD51EC3C76B7B5</vt:lpwstr>
  </property>
  <property fmtid="{D5CDD505-2E9C-101B-9397-08002B2CF9AE}" pid="22" name="PM_Hash_SHA1">
    <vt:lpwstr>0137CF4D0BC84BCB3D19295C1C54BE9405544FA3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v=2022.1;a=SHA256;h=20698FB86DD12D2B33AC4ABB8E63C3A17238BD65D378ADD4321601C1DF228970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9cbadddf977348d49d684efbcf7a9090</vt:lpwstr>
  </property>
  <property fmtid="{D5CDD505-2E9C-101B-9397-08002B2CF9AE}" pid="37" name="PMUuid">
    <vt:lpwstr>v=2022.2;d=gov.au;g=46DD6D7C-8107-577B-BC6E-F348953B2E44</vt:lpwstr>
  </property>
</Properties>
</file>