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5521197D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 </w:t>
      </w:r>
      <w:r w:rsidR="0036019A">
        <w:rPr>
          <w:b/>
          <w:sz w:val="32"/>
        </w:rPr>
        <w:t>Tiwi</w:t>
      </w:r>
    </w:p>
    <w:p w14:paraId="48894E6E" w14:textId="0625AAA1" w:rsidR="00240DD1" w:rsidRDefault="00240DD1" w:rsidP="00135296">
      <w:pPr>
        <w:rPr>
          <w:b/>
        </w:rPr>
      </w:pPr>
      <w:r>
        <w:rPr>
          <w:b/>
        </w:rPr>
        <w:t>What is enhanced Income Management – Animated Video</w:t>
      </w:r>
    </w:p>
    <w:p w14:paraId="67532C37" w14:textId="77777777" w:rsidR="0036019A" w:rsidRDefault="0036019A" w:rsidP="0019509F">
      <w:pPr>
        <w:spacing w:after="160"/>
        <w:rPr>
          <w:rFonts w:cs="Arial"/>
        </w:rPr>
      </w:pPr>
      <w:r w:rsidRPr="0036019A">
        <w:rPr>
          <w:rFonts w:cs="Arial"/>
          <w:b/>
          <w:bCs/>
        </w:rPr>
        <w:t xml:space="preserve">Kamini </w:t>
      </w:r>
      <w:proofErr w:type="spellStart"/>
      <w:r w:rsidRPr="0036019A">
        <w:rPr>
          <w:rFonts w:cs="Arial"/>
          <w:b/>
          <w:bCs/>
        </w:rPr>
        <w:t>awarra</w:t>
      </w:r>
      <w:proofErr w:type="spellEnd"/>
      <w:r w:rsidRPr="0036019A">
        <w:rPr>
          <w:rFonts w:cs="Arial"/>
          <w:b/>
          <w:bCs/>
        </w:rPr>
        <w:t xml:space="preserve"> enhanced Income Management? </w:t>
      </w:r>
    </w:p>
    <w:p w14:paraId="57C7A30D" w14:textId="77777777" w:rsidR="0036019A" w:rsidRPr="0036019A" w:rsidRDefault="0036019A" w:rsidP="0019509F">
      <w:pPr>
        <w:pStyle w:val="ListParagraph"/>
        <w:numPr>
          <w:ilvl w:val="0"/>
          <w:numId w:val="21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 w:rsidRPr="0036019A">
        <w:rPr>
          <w:rFonts w:cs="Arial"/>
        </w:rPr>
        <w:t>Enhanced Income Management</w:t>
      </w:r>
      <w:r w:rsidRPr="0036019A">
        <w:rPr>
          <w:rFonts w:cs="Arial"/>
          <w:i/>
          <w:iCs/>
        </w:rPr>
        <w:t xml:space="preserve"> </w:t>
      </w:r>
      <w:proofErr w:type="spellStart"/>
      <w:r w:rsidRPr="0036019A">
        <w:rPr>
          <w:rFonts w:cs="Arial"/>
        </w:rPr>
        <w:t>wuntawani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karri </w:t>
      </w:r>
      <w:proofErr w:type="spellStart"/>
      <w:r w:rsidRPr="0036019A">
        <w:rPr>
          <w:rFonts w:cs="Arial"/>
        </w:rPr>
        <w:t>nuwuni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kunawuni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api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nanji</w:t>
      </w:r>
      <w:proofErr w:type="spellEnd"/>
      <w:r w:rsidRPr="0036019A">
        <w:rPr>
          <w:rFonts w:eastAsia="Batang" w:cs="Arial" w:hint="eastAsia"/>
          <w:lang w:eastAsia="ko-KR"/>
        </w:rPr>
        <w:t>:</w:t>
      </w:r>
    </w:p>
    <w:p w14:paraId="20C702AA" w14:textId="77777777" w:rsidR="0036019A" w:rsidRPr="00085D23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085D23">
        <w:rPr>
          <w:rFonts w:cs="Arial"/>
        </w:rPr>
        <w:t>yinkiti</w:t>
      </w:r>
      <w:proofErr w:type="spellEnd"/>
      <w:r w:rsidRPr="00085D23">
        <w:rPr>
          <w:rFonts w:cs="Arial"/>
        </w:rPr>
        <w:t xml:space="preserve"> </w:t>
      </w:r>
    </w:p>
    <w:p w14:paraId="0DBDFE8A" w14:textId="77777777" w:rsidR="0036019A" w:rsidRPr="00085D23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085D23">
        <w:rPr>
          <w:rFonts w:cs="Arial"/>
        </w:rPr>
        <w:t>rent</w:t>
      </w:r>
    </w:p>
    <w:p w14:paraId="4CDAB23F" w14:textId="77777777" w:rsidR="0036019A" w:rsidRPr="00085D23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085D23">
        <w:rPr>
          <w:rFonts w:cs="Arial"/>
        </w:rPr>
        <w:t>bills</w:t>
      </w:r>
    </w:p>
    <w:p w14:paraId="26FCAA7C" w14:textId="77777777" w:rsidR="0036019A" w:rsidRPr="0036019A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085D23">
        <w:rPr>
          <w:rFonts w:cs="Arial"/>
        </w:rPr>
        <w:t>amintiya</w:t>
      </w:r>
      <w:proofErr w:type="spellEnd"/>
      <w:r w:rsidRPr="00085D23">
        <w:rPr>
          <w:rFonts w:cs="Arial"/>
        </w:rPr>
        <w:t xml:space="preserve"> school.</w:t>
      </w:r>
    </w:p>
    <w:p w14:paraId="306D2C9D" w14:textId="77777777" w:rsidR="0036019A" w:rsidRPr="0036019A" w:rsidRDefault="0036019A" w:rsidP="0019509F">
      <w:pPr>
        <w:pStyle w:val="ListParagraph"/>
        <w:numPr>
          <w:ilvl w:val="0"/>
          <w:numId w:val="1"/>
        </w:numPr>
        <w:spacing w:after="160"/>
        <w:contextualSpacing w:val="0"/>
      </w:pPr>
      <w:proofErr w:type="spellStart"/>
      <w:r w:rsidRPr="00085D23">
        <w:rPr>
          <w:rFonts w:cs="Arial"/>
        </w:rPr>
        <w:t>Ngini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nuwunga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nanki</w:t>
      </w:r>
      <w:proofErr w:type="spellEnd"/>
      <w:r w:rsidRPr="00085D23">
        <w:rPr>
          <w:rFonts w:cs="Arial"/>
        </w:rPr>
        <w:t xml:space="preserve"> enhanced Income Management</w:t>
      </w:r>
      <w:r w:rsidRPr="00085D23">
        <w:rPr>
          <w:rFonts w:cs="Arial"/>
          <w:i/>
          <w:iCs/>
        </w:rPr>
        <w:t xml:space="preserve"> </w:t>
      </w:r>
      <w:proofErr w:type="spellStart"/>
      <w:r w:rsidRPr="00085D23">
        <w:rPr>
          <w:rFonts w:cs="Arial"/>
        </w:rPr>
        <w:t>aminitya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nuwuni</w:t>
      </w:r>
      <w:proofErr w:type="spellEnd"/>
      <w:r w:rsidRPr="00085D23">
        <w:rPr>
          <w:rFonts w:cs="Arial"/>
        </w:rPr>
        <w:t xml:space="preserve"> Centrelink payment, Services Australia </w:t>
      </w:r>
      <w:proofErr w:type="spellStart"/>
      <w:r w:rsidRPr="00085D23">
        <w:rPr>
          <w:rFonts w:cs="Arial"/>
        </w:rPr>
        <w:t>wuta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wupalamiya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nginjila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kunawuni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kapi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nginja</w:t>
      </w:r>
      <w:proofErr w:type="spellEnd"/>
      <w:r w:rsidRPr="00085D23">
        <w:rPr>
          <w:rFonts w:cs="Arial"/>
        </w:rPr>
        <w:t xml:space="preserve"> account. </w:t>
      </w:r>
      <w:proofErr w:type="spellStart"/>
      <w:r w:rsidRPr="00085D23">
        <w:rPr>
          <w:rFonts w:cs="Arial"/>
        </w:rPr>
        <w:t>Kiyi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wuta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wiyi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wupalamiya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kangi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awarra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nanki</w:t>
      </w:r>
      <w:proofErr w:type="spellEnd"/>
      <w:r w:rsidRPr="00085D23">
        <w:rPr>
          <w:rFonts w:cs="Arial"/>
        </w:rPr>
        <w:t xml:space="preserve"> enhanced Income Management. </w:t>
      </w:r>
    </w:p>
    <w:p w14:paraId="009D3185" w14:textId="601C1562" w:rsidR="0036019A" w:rsidRPr="0036019A" w:rsidRDefault="0036019A" w:rsidP="0019509F">
      <w:pPr>
        <w:pStyle w:val="ListParagraph"/>
        <w:numPr>
          <w:ilvl w:val="0"/>
          <w:numId w:val="1"/>
        </w:numPr>
        <w:spacing w:after="160"/>
        <w:contextualSpacing w:val="0"/>
      </w:pP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wiyi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nanki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kunawuni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kangi</w:t>
      </w:r>
      <w:proofErr w:type="spellEnd"/>
      <w:r w:rsidRPr="0036019A">
        <w:rPr>
          <w:rFonts w:cs="Arial"/>
        </w:rPr>
        <w:t xml:space="preserve"> enhanced Income Management account </w:t>
      </w:r>
      <w:proofErr w:type="spellStart"/>
      <w:r w:rsidRPr="0036019A">
        <w:rPr>
          <w:rFonts w:cs="Arial"/>
        </w:rPr>
        <w:t>awunganji</w:t>
      </w:r>
      <w:proofErr w:type="spellEnd"/>
      <w:r w:rsidRPr="0036019A">
        <w:rPr>
          <w:rFonts w:cs="Arial"/>
        </w:rPr>
        <w:t xml:space="preserve"> SmartCard</w:t>
      </w:r>
      <w:r w:rsidRPr="0036019A">
        <w:rPr>
          <w:rFonts w:cs="Arial"/>
          <w:i/>
          <w:iCs/>
        </w:rPr>
        <w:t xml:space="preserve">.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wiyarri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nuwila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kunawuni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kangi</w:t>
      </w:r>
      <w:proofErr w:type="spellEnd"/>
      <w:r w:rsidRPr="0036019A">
        <w:rPr>
          <w:rFonts w:cs="Arial"/>
        </w:rPr>
        <w:t xml:space="preserve"> internet, </w:t>
      </w:r>
      <w:proofErr w:type="spellStart"/>
      <w:r w:rsidRPr="0036019A">
        <w:rPr>
          <w:rFonts w:cs="Arial"/>
        </w:rPr>
        <w:t>yini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karluwu</w:t>
      </w:r>
      <w:proofErr w:type="spellEnd"/>
      <w:r w:rsidRPr="0036019A">
        <w:rPr>
          <w:rFonts w:cs="Arial"/>
        </w:rPr>
        <w:t xml:space="preserve"> app </w:t>
      </w:r>
      <w:proofErr w:type="spellStart"/>
      <w:r w:rsidRPr="0036019A">
        <w:rPr>
          <w:rFonts w:cs="Arial"/>
        </w:rPr>
        <w:t>kangi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nginjila</w:t>
      </w:r>
      <w:proofErr w:type="spellEnd"/>
      <w:r w:rsidRPr="0036019A">
        <w:rPr>
          <w:rFonts w:cs="Arial"/>
        </w:rPr>
        <w:t xml:space="preserve"> mobile phone </w:t>
      </w:r>
      <w:proofErr w:type="spellStart"/>
      <w:r w:rsidRPr="0036019A">
        <w:rPr>
          <w:rFonts w:cs="Arial"/>
        </w:rPr>
        <w:t>arrami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nyonga</w:t>
      </w:r>
      <w:proofErr w:type="spellEnd"/>
      <w:r w:rsidRPr="0036019A">
        <w:rPr>
          <w:rFonts w:cs="Arial"/>
        </w:rPr>
        <w:t xml:space="preserve"> device.</w:t>
      </w:r>
    </w:p>
    <w:p w14:paraId="7DAB2B17" w14:textId="77777777" w:rsidR="0036019A" w:rsidRDefault="0036019A" w:rsidP="0019509F">
      <w:pPr>
        <w:spacing w:after="160"/>
        <w:rPr>
          <w:rFonts w:cs="Arial"/>
          <w:b/>
          <w:bCs/>
        </w:rPr>
      </w:pPr>
      <w:r w:rsidRPr="0036019A">
        <w:rPr>
          <w:rFonts w:cs="Arial"/>
          <w:b/>
          <w:bCs/>
        </w:rPr>
        <w:t xml:space="preserve">Kamini </w:t>
      </w:r>
      <w:proofErr w:type="spellStart"/>
      <w:r w:rsidRPr="0036019A">
        <w:rPr>
          <w:rFonts w:cs="Arial"/>
          <w:b/>
          <w:bCs/>
        </w:rPr>
        <w:t>ngimpikirimani</w:t>
      </w:r>
      <w:proofErr w:type="spellEnd"/>
      <w:r w:rsidRPr="0036019A">
        <w:rPr>
          <w:rFonts w:cs="Arial"/>
          <w:b/>
          <w:bCs/>
        </w:rPr>
        <w:t xml:space="preserve"> </w:t>
      </w:r>
      <w:proofErr w:type="spellStart"/>
      <w:r w:rsidRPr="0036019A">
        <w:rPr>
          <w:rFonts w:cs="Arial"/>
          <w:b/>
          <w:bCs/>
        </w:rPr>
        <w:t>nginanki</w:t>
      </w:r>
      <w:proofErr w:type="spellEnd"/>
      <w:r w:rsidRPr="0036019A">
        <w:rPr>
          <w:rFonts w:cs="Arial"/>
          <w:b/>
          <w:bCs/>
        </w:rPr>
        <w:t xml:space="preserve"> SmartCard?</w:t>
      </w:r>
    </w:p>
    <w:p w14:paraId="0FD97520" w14:textId="77777777" w:rsidR="0036019A" w:rsidRPr="0019509F" w:rsidRDefault="0036019A" w:rsidP="0019509F">
      <w:pPr>
        <w:pStyle w:val="ListParagraph"/>
        <w:numPr>
          <w:ilvl w:val="0"/>
          <w:numId w:val="1"/>
        </w:numPr>
        <w:spacing w:after="160"/>
        <w:contextualSpacing w:val="0"/>
        <w:rPr>
          <w:rFonts w:cs="Arial"/>
        </w:rPr>
      </w:pPr>
      <w:proofErr w:type="spellStart"/>
      <w:r w:rsidRPr="00085D23">
        <w:rPr>
          <w:rFonts w:cs="Arial"/>
        </w:rPr>
        <w:t>Awarra</w:t>
      </w:r>
      <w:proofErr w:type="spellEnd"/>
      <w:r w:rsidRPr="00085D23">
        <w:rPr>
          <w:rFonts w:cs="Arial"/>
        </w:rPr>
        <w:t xml:space="preserve"> SmartCard </w:t>
      </w:r>
      <w:proofErr w:type="spellStart"/>
      <w:r w:rsidRPr="00085D23">
        <w:rPr>
          <w:rFonts w:cs="Arial"/>
        </w:rPr>
        <w:t>ngini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nginanji</w:t>
      </w:r>
      <w:proofErr w:type="spellEnd"/>
      <w:r w:rsidRPr="00085D23">
        <w:rPr>
          <w:rFonts w:cs="Arial"/>
        </w:rPr>
        <w:t xml:space="preserve"> bank debit card.  </w:t>
      </w:r>
    </w:p>
    <w:p w14:paraId="08CB10E9" w14:textId="77777777" w:rsidR="0036019A" w:rsidRPr="0036019A" w:rsidRDefault="0036019A" w:rsidP="0019509F">
      <w:pPr>
        <w:pStyle w:val="ListParagraph"/>
        <w:numPr>
          <w:ilvl w:val="0"/>
          <w:numId w:val="1"/>
        </w:numPr>
        <w:spacing w:after="160"/>
        <w:contextualSpacing w:val="0"/>
        <w:rPr>
          <w:rFonts w:cs="Arial"/>
        </w:rPr>
      </w:pP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nuwunga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awarra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nginanki</w:t>
      </w:r>
      <w:proofErr w:type="spellEnd"/>
      <w:r w:rsidRPr="0036019A">
        <w:rPr>
          <w:rFonts w:cs="Arial"/>
        </w:rPr>
        <w:t xml:space="preserve"> card </w:t>
      </w:r>
      <w:proofErr w:type="spellStart"/>
      <w:r w:rsidRPr="0036019A">
        <w:rPr>
          <w:rFonts w:cs="Arial"/>
        </w:rPr>
        <w:t>api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awunganji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yingarti</w:t>
      </w:r>
      <w:proofErr w:type="spellEnd"/>
      <w:r w:rsidRPr="0036019A">
        <w:rPr>
          <w:rFonts w:cs="Arial"/>
        </w:rPr>
        <w:t xml:space="preserve"> shops </w:t>
      </w:r>
      <w:proofErr w:type="spellStart"/>
      <w:r w:rsidRPr="0036019A">
        <w:rPr>
          <w:rFonts w:cs="Arial"/>
        </w:rPr>
        <w:t>kapi</w:t>
      </w:r>
      <w:proofErr w:type="spellEnd"/>
      <w:r w:rsidRPr="0036019A">
        <w:rPr>
          <w:rFonts w:cs="Arial"/>
        </w:rPr>
        <w:t xml:space="preserve"> Australia, </w:t>
      </w:r>
      <w:proofErr w:type="spellStart"/>
      <w:r w:rsidRPr="0036019A">
        <w:rPr>
          <w:rFonts w:cs="Arial"/>
        </w:rPr>
        <w:t>ngini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wuwuni</w:t>
      </w:r>
      <w:proofErr w:type="spellEnd"/>
      <w:r w:rsidRPr="0036019A">
        <w:rPr>
          <w:rFonts w:cs="Arial"/>
        </w:rPr>
        <w:t xml:space="preserve"> EFTPOS or</w:t>
      </w:r>
      <w:r w:rsidRPr="0019509F">
        <w:rPr>
          <w:rFonts w:cs="Arial"/>
        </w:rPr>
        <w:t xml:space="preserve"> </w:t>
      </w:r>
      <w:r w:rsidRPr="0036019A">
        <w:rPr>
          <w:rFonts w:cs="Arial"/>
        </w:rPr>
        <w:t xml:space="preserve">Visa.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wiyori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nuwunga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naki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kangi</w:t>
      </w:r>
      <w:proofErr w:type="spellEnd"/>
      <w:r w:rsidRPr="0036019A">
        <w:rPr>
          <w:rFonts w:cs="Arial"/>
        </w:rPr>
        <w:t xml:space="preserve"> internet.  </w:t>
      </w:r>
    </w:p>
    <w:p w14:paraId="2AF65040" w14:textId="00F1920D" w:rsidR="0036019A" w:rsidRPr="0019509F" w:rsidRDefault="0036019A" w:rsidP="0019509F">
      <w:pPr>
        <w:pStyle w:val="ListParagraph"/>
        <w:numPr>
          <w:ilvl w:val="0"/>
          <w:numId w:val="1"/>
        </w:numPr>
        <w:spacing w:after="160"/>
        <w:contextualSpacing w:val="0"/>
        <w:rPr>
          <w:rFonts w:cs="Arial"/>
        </w:rPr>
      </w:pPr>
      <w:proofErr w:type="spellStart"/>
      <w:r w:rsidRPr="00085D23">
        <w:rPr>
          <w:rFonts w:cs="Arial"/>
        </w:rPr>
        <w:t>Nginja</w:t>
      </w:r>
      <w:proofErr w:type="spellEnd"/>
      <w:r w:rsidRPr="00085D23">
        <w:rPr>
          <w:rFonts w:cs="Arial"/>
        </w:rPr>
        <w:t xml:space="preserve"> use tap to pay </w:t>
      </w:r>
      <w:proofErr w:type="spellStart"/>
      <w:r w:rsidRPr="00085D23">
        <w:rPr>
          <w:rFonts w:cs="Arial"/>
        </w:rPr>
        <w:t>kapi</w:t>
      </w:r>
      <w:proofErr w:type="spellEnd"/>
      <w:r w:rsidRPr="00085D23">
        <w:rPr>
          <w:rFonts w:cs="Arial"/>
        </w:rPr>
        <w:t xml:space="preserve"> shops. </w:t>
      </w:r>
    </w:p>
    <w:p w14:paraId="187DEDDC" w14:textId="77777777" w:rsidR="0036019A" w:rsidRDefault="0036019A" w:rsidP="0019509F">
      <w:pPr>
        <w:spacing w:before="60" w:after="160" w:line="23" w:lineRule="atLeast"/>
        <w:rPr>
          <w:rFonts w:cs="Arial"/>
          <w:b/>
          <w:bCs/>
        </w:rPr>
      </w:pPr>
      <w:r w:rsidRPr="00085D23">
        <w:rPr>
          <w:rFonts w:cs="Arial"/>
          <w:b/>
          <w:bCs/>
        </w:rPr>
        <w:t xml:space="preserve">Api </w:t>
      </w:r>
      <w:proofErr w:type="spellStart"/>
      <w:r w:rsidRPr="00085D23">
        <w:rPr>
          <w:rFonts w:cs="Arial"/>
          <w:b/>
          <w:bCs/>
        </w:rPr>
        <w:t>kamini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ngiya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nginaki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ngirramini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ngini</w:t>
      </w:r>
      <w:proofErr w:type="spellEnd"/>
      <w:r w:rsidRPr="00085D23">
        <w:rPr>
          <w:rFonts w:cs="Arial"/>
          <w:b/>
          <w:bCs/>
        </w:rPr>
        <w:t xml:space="preserve"> enhanced Income Management account? </w:t>
      </w:r>
    </w:p>
    <w:p w14:paraId="35245587" w14:textId="18D4BA42" w:rsidR="0036019A" w:rsidRPr="0036019A" w:rsidRDefault="0036019A" w:rsidP="0019509F">
      <w:pPr>
        <w:pStyle w:val="ListParagraph"/>
        <w:numPr>
          <w:ilvl w:val="0"/>
          <w:numId w:val="1"/>
        </w:numPr>
        <w:spacing w:after="160"/>
        <w:contextualSpacing w:val="0"/>
        <w:rPr>
          <w:rFonts w:cs="Arial"/>
        </w:rPr>
      </w:pP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wiyi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nuwuni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nanki</w:t>
      </w:r>
      <w:proofErr w:type="spellEnd"/>
      <w:r w:rsidRPr="0036019A">
        <w:rPr>
          <w:rFonts w:cs="Arial"/>
        </w:rPr>
        <w:t xml:space="preserve"> enhanced Income Management account karri </w:t>
      </w:r>
      <w:proofErr w:type="spellStart"/>
      <w:r w:rsidRPr="0036019A">
        <w:rPr>
          <w:rFonts w:cs="Arial"/>
        </w:rPr>
        <w:t>nuwa</w:t>
      </w:r>
      <w:proofErr w:type="spellEnd"/>
      <w:r w:rsidRPr="0036019A">
        <w:rPr>
          <w:rFonts w:cs="Arial"/>
        </w:rPr>
        <w:t xml:space="preserve"> pay </w:t>
      </w:r>
      <w:proofErr w:type="spellStart"/>
      <w:r w:rsidRPr="0036019A">
        <w:rPr>
          <w:rFonts w:cs="Arial"/>
        </w:rPr>
        <w:t>nuwila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ngirramini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nginji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yinkiti</w:t>
      </w:r>
      <w:proofErr w:type="spellEnd"/>
      <w:r w:rsidRPr="0036019A">
        <w:rPr>
          <w:rFonts w:cs="Arial"/>
        </w:rPr>
        <w:t xml:space="preserve">, rent, electricity bills, </w:t>
      </w:r>
      <w:proofErr w:type="spellStart"/>
      <w:r w:rsidRPr="0036019A">
        <w:rPr>
          <w:rFonts w:cs="Arial"/>
        </w:rPr>
        <w:t>aminiyta</w:t>
      </w:r>
      <w:proofErr w:type="spellEnd"/>
      <w:r w:rsidRPr="0036019A">
        <w:rPr>
          <w:rFonts w:cs="Arial"/>
        </w:rPr>
        <w:t xml:space="preserve"> education.</w:t>
      </w:r>
    </w:p>
    <w:p w14:paraId="24D254B5" w14:textId="4B63CB29" w:rsidR="0036019A" w:rsidRDefault="0036019A" w:rsidP="0019509F">
      <w:pPr>
        <w:spacing w:before="60" w:after="160" w:line="23" w:lineRule="atLeast"/>
        <w:rPr>
          <w:rFonts w:cs="Arial"/>
        </w:rPr>
      </w:pPr>
      <w:r w:rsidRPr="00085D23">
        <w:rPr>
          <w:rFonts w:cs="Arial"/>
          <w:b/>
          <w:bCs/>
        </w:rPr>
        <w:t xml:space="preserve">Api </w:t>
      </w:r>
      <w:proofErr w:type="spellStart"/>
      <w:r w:rsidRPr="00085D23">
        <w:rPr>
          <w:rFonts w:cs="Arial"/>
          <w:b/>
          <w:bCs/>
        </w:rPr>
        <w:t>kamini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ngini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karluwu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wayori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nguwunga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kangi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nanki</w:t>
      </w:r>
      <w:proofErr w:type="spellEnd"/>
      <w:r w:rsidRPr="00085D23">
        <w:rPr>
          <w:rFonts w:cs="Arial"/>
          <w:b/>
          <w:bCs/>
        </w:rPr>
        <w:t xml:space="preserve"> SmartCard or enhanced Income Management account pili?</w:t>
      </w:r>
    </w:p>
    <w:p w14:paraId="21DE00E1" w14:textId="77777777" w:rsidR="0036019A" w:rsidRPr="0036019A" w:rsidRDefault="0036019A" w:rsidP="0019509F">
      <w:pPr>
        <w:pStyle w:val="ListParagraph"/>
        <w:numPr>
          <w:ilvl w:val="0"/>
          <w:numId w:val="19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karluwu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wayori</w:t>
      </w:r>
      <w:proofErr w:type="spellEnd"/>
      <w:r w:rsidRPr="0036019A">
        <w:rPr>
          <w:rFonts w:cs="Arial"/>
        </w:rPr>
        <w:t xml:space="preserve"> SmartCard or</w:t>
      </w:r>
      <w:r w:rsidRPr="0036019A">
        <w:rPr>
          <w:rFonts w:cs="Arial"/>
          <w:i/>
          <w:iCs/>
        </w:rPr>
        <w:t xml:space="preserve"> </w:t>
      </w:r>
      <w:r w:rsidRPr="0036019A">
        <w:rPr>
          <w:rFonts w:cs="Arial"/>
        </w:rPr>
        <w:t xml:space="preserve">the account karri </w:t>
      </w:r>
      <w:proofErr w:type="spellStart"/>
      <w:r w:rsidRPr="0036019A">
        <w:rPr>
          <w:rFonts w:cs="Arial"/>
        </w:rPr>
        <w:t>nuwuni</w:t>
      </w:r>
      <w:proofErr w:type="spellEnd"/>
      <w:r w:rsidRPr="0036019A">
        <w:rPr>
          <w:rFonts w:eastAsia="Batang" w:cs="Arial" w:hint="eastAsia"/>
          <w:lang w:eastAsia="ko-KR"/>
        </w:rPr>
        <w:t>:</w:t>
      </w:r>
      <w:r w:rsidRPr="0036019A">
        <w:rPr>
          <w:rFonts w:cs="Arial"/>
        </w:rPr>
        <w:t xml:space="preserve"> </w:t>
      </w:r>
    </w:p>
    <w:p w14:paraId="5CD48CC8" w14:textId="77777777" w:rsidR="0036019A" w:rsidRPr="0036019A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085D23">
        <w:rPr>
          <w:rFonts w:cs="Arial"/>
        </w:rPr>
        <w:t>jingijingi</w:t>
      </w:r>
      <w:proofErr w:type="spellEnd"/>
    </w:p>
    <w:p w14:paraId="6129B4B6" w14:textId="77777777" w:rsidR="0036019A" w:rsidRPr="0036019A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r w:rsidRPr="00085D23">
        <w:rPr>
          <w:rFonts w:cs="Arial"/>
        </w:rPr>
        <w:t>pornography</w:t>
      </w:r>
    </w:p>
    <w:p w14:paraId="1806A514" w14:textId="77777777" w:rsidR="0036019A" w:rsidRPr="0036019A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085D23">
        <w:rPr>
          <w:rFonts w:cs="Arial"/>
        </w:rPr>
        <w:t>kiyi</w:t>
      </w:r>
      <w:proofErr w:type="spellEnd"/>
      <w:r w:rsidRPr="00085D23">
        <w:rPr>
          <w:rFonts w:cs="Arial"/>
        </w:rPr>
        <w:t xml:space="preserve"> alcohol</w:t>
      </w:r>
    </w:p>
    <w:p w14:paraId="51F7A683" w14:textId="77777777" w:rsidR="0036019A" w:rsidRPr="0036019A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>
        <w:rPr>
          <w:rFonts w:cs="Arial"/>
        </w:rPr>
        <w:lastRenderedPageBreak/>
        <w:t>n</w:t>
      </w:r>
      <w:r w:rsidRPr="00861D75">
        <w:rPr>
          <w:rFonts w:cs="Arial"/>
        </w:rPr>
        <w:t>ginja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karluwu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wayori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nuwuni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nanki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kapi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nyoni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ngirramini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nginanji</w:t>
      </w:r>
      <w:proofErr w:type="spellEnd"/>
      <w:r w:rsidRPr="00861D75">
        <w:rPr>
          <w:rFonts w:cs="Arial"/>
        </w:rPr>
        <w:t xml:space="preserve"> bets or gamble</w:t>
      </w:r>
    </w:p>
    <w:p w14:paraId="78EFDB7F" w14:textId="77777777" w:rsidR="0036019A" w:rsidRPr="0036019A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>
        <w:rPr>
          <w:rFonts w:cs="Arial"/>
        </w:rPr>
        <w:t>n</w:t>
      </w:r>
      <w:r w:rsidRPr="00861D75">
        <w:rPr>
          <w:rFonts w:cs="Arial"/>
        </w:rPr>
        <w:t>ginja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karluwu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payi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nimi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nyoni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ngirramini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ngini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nanji</w:t>
      </w:r>
      <w:proofErr w:type="spellEnd"/>
      <w:r w:rsidRPr="00861D75">
        <w:rPr>
          <w:rFonts w:cs="Arial"/>
        </w:rPr>
        <w:t xml:space="preserve"> </w:t>
      </w:r>
      <w:proofErr w:type="spellStart"/>
      <w:r w:rsidRPr="00861D75">
        <w:rPr>
          <w:rFonts w:cs="Arial"/>
        </w:rPr>
        <w:t>kunawuni</w:t>
      </w:r>
      <w:proofErr w:type="spellEnd"/>
      <w:r w:rsidRPr="00861D75">
        <w:rPr>
          <w:rFonts w:cs="Arial"/>
        </w:rPr>
        <w:t xml:space="preserve">, </w:t>
      </w:r>
      <w:proofErr w:type="spellStart"/>
      <w:r w:rsidRPr="00861D75">
        <w:rPr>
          <w:rFonts w:cs="Arial"/>
        </w:rPr>
        <w:t>ngini</w:t>
      </w:r>
      <w:proofErr w:type="spellEnd"/>
      <w:r w:rsidRPr="00861D75">
        <w:rPr>
          <w:rFonts w:cs="Arial"/>
        </w:rPr>
        <w:t xml:space="preserve"> gift cards</w:t>
      </w:r>
    </w:p>
    <w:p w14:paraId="51075894" w14:textId="4A2E9AA7" w:rsidR="0036019A" w:rsidRPr="0036019A" w:rsidRDefault="0036019A" w:rsidP="0019509F">
      <w:pPr>
        <w:pStyle w:val="ListParagraph"/>
        <w:numPr>
          <w:ilvl w:val="1"/>
          <w:numId w:val="11"/>
        </w:numPr>
        <w:spacing w:after="160" w:line="278" w:lineRule="auto"/>
        <w:contextualSpacing w:val="0"/>
        <w:rPr>
          <w:rFonts w:cs="Arial"/>
        </w:rPr>
      </w:pPr>
      <w:proofErr w:type="spellStart"/>
      <w:r w:rsidRPr="0036019A">
        <w:rPr>
          <w:rFonts w:cs="Arial"/>
        </w:rPr>
        <w:t>amintiya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karluwu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wayori</w:t>
      </w:r>
      <w:proofErr w:type="spellEnd"/>
      <w:r w:rsidRPr="0036019A">
        <w:rPr>
          <w:rFonts w:cs="Arial"/>
        </w:rPr>
        <w:t xml:space="preserve"> tanga </w:t>
      </w:r>
      <w:proofErr w:type="spellStart"/>
      <w:r w:rsidRPr="0036019A">
        <w:rPr>
          <w:rFonts w:cs="Arial"/>
        </w:rPr>
        <w:t>awarra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kunawuni</w:t>
      </w:r>
      <w:proofErr w:type="spellEnd"/>
      <w:r w:rsidRPr="0036019A">
        <w:rPr>
          <w:rFonts w:cs="Arial"/>
        </w:rPr>
        <w:t>.</w:t>
      </w:r>
    </w:p>
    <w:p w14:paraId="5FD14DCA" w14:textId="7BA22B66" w:rsidR="0036019A" w:rsidRDefault="0036019A" w:rsidP="0019509F">
      <w:pPr>
        <w:pStyle w:val="ListParagraph"/>
        <w:numPr>
          <w:ilvl w:val="0"/>
          <w:numId w:val="11"/>
        </w:numPr>
        <w:spacing w:before="60" w:after="160" w:line="23" w:lineRule="atLeast"/>
        <w:contextualSpacing w:val="0"/>
        <w:rPr>
          <w:rFonts w:cs="Arial"/>
          <w:b/>
          <w:bCs/>
        </w:rPr>
      </w:pPr>
      <w:r w:rsidRPr="0036019A">
        <w:rPr>
          <w:rFonts w:cs="Arial"/>
        </w:rPr>
        <w:t xml:space="preserve">Services Australia </w:t>
      </w:r>
      <w:proofErr w:type="spellStart"/>
      <w:r w:rsidRPr="0036019A">
        <w:rPr>
          <w:rFonts w:cs="Arial"/>
        </w:rPr>
        <w:t>wuntawani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karri </w:t>
      </w:r>
      <w:proofErr w:type="spellStart"/>
      <w:r w:rsidRPr="0036019A">
        <w:rPr>
          <w:rFonts w:cs="Arial"/>
        </w:rPr>
        <w:t>nimpirtimarti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awarra</w:t>
      </w:r>
      <w:proofErr w:type="spellEnd"/>
      <w:r w:rsidRPr="0036019A">
        <w:rPr>
          <w:rFonts w:cs="Arial"/>
        </w:rPr>
        <w:t xml:space="preserve"> account. </w:t>
      </w:r>
      <w:proofErr w:type="spellStart"/>
      <w:r w:rsidRPr="0036019A">
        <w:rPr>
          <w:rFonts w:cs="Arial"/>
        </w:rPr>
        <w:t>Ngini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nuwa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tangarrima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kapi</w:t>
      </w:r>
      <w:proofErr w:type="spellEnd"/>
      <w:r w:rsidRPr="0036019A">
        <w:rPr>
          <w:rFonts w:cs="Arial"/>
        </w:rPr>
        <w:t xml:space="preserve"> Northern Territory,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nanginta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awauta</w:t>
      </w:r>
      <w:proofErr w:type="spellEnd"/>
      <w:r w:rsidRPr="0036019A">
        <w:rPr>
          <w:rFonts w:cs="Arial"/>
        </w:rPr>
        <w:t xml:space="preserve"> Services Australia </w:t>
      </w:r>
      <w:proofErr w:type="spellStart"/>
      <w:r w:rsidRPr="0036019A">
        <w:rPr>
          <w:rFonts w:cs="Arial"/>
        </w:rPr>
        <w:t>ngini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awarra</w:t>
      </w:r>
      <w:proofErr w:type="spellEnd"/>
      <w:r w:rsidRPr="0036019A">
        <w:rPr>
          <w:rFonts w:cs="Arial"/>
        </w:rPr>
        <w:t xml:space="preserve"> Traditional Credit Union (TCU) </w:t>
      </w:r>
      <w:proofErr w:type="spellStart"/>
      <w:r w:rsidRPr="0036019A">
        <w:rPr>
          <w:rFonts w:cs="Arial"/>
        </w:rPr>
        <w:t>ngini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wuta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nguntawani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nanki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ngirramini</w:t>
      </w:r>
      <w:proofErr w:type="spellEnd"/>
      <w:r w:rsidRPr="0036019A">
        <w:rPr>
          <w:rFonts w:cs="Arial"/>
        </w:rPr>
        <w:t>. </w:t>
      </w:r>
    </w:p>
    <w:p w14:paraId="76A05758" w14:textId="77777777" w:rsidR="0036019A" w:rsidRPr="00085D23" w:rsidRDefault="0036019A" w:rsidP="0019509F">
      <w:pPr>
        <w:spacing w:before="60" w:after="160" w:line="23" w:lineRule="atLeast"/>
        <w:rPr>
          <w:rFonts w:eastAsia="Batang" w:cs="Arial"/>
          <w:b/>
          <w:bCs/>
          <w:lang w:eastAsia="ko-KR"/>
        </w:rPr>
      </w:pPr>
      <w:proofErr w:type="spellStart"/>
      <w:r w:rsidRPr="00085D23">
        <w:rPr>
          <w:rFonts w:cs="Arial"/>
          <w:b/>
          <w:bCs/>
        </w:rPr>
        <w:t>Ngini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nimpirtimarti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nanki</w:t>
      </w:r>
      <w:proofErr w:type="spellEnd"/>
      <w:r w:rsidRPr="00085D23">
        <w:rPr>
          <w:rFonts w:cs="Arial"/>
          <w:b/>
          <w:bCs/>
        </w:rPr>
        <w:t xml:space="preserve"> </w:t>
      </w:r>
      <w:proofErr w:type="spellStart"/>
      <w:r w:rsidRPr="00085D23">
        <w:rPr>
          <w:rFonts w:cs="Arial"/>
          <w:b/>
          <w:bCs/>
        </w:rPr>
        <w:t>ngirramini</w:t>
      </w:r>
      <w:proofErr w:type="spellEnd"/>
      <w:r w:rsidRPr="00085D23">
        <w:rPr>
          <w:rFonts w:eastAsia="Batang" w:cs="Arial" w:hint="eastAsia"/>
          <w:b/>
          <w:bCs/>
          <w:lang w:eastAsia="ko-KR"/>
        </w:rPr>
        <w:t>:</w:t>
      </w:r>
      <w:r w:rsidRPr="00085D23">
        <w:rPr>
          <w:rFonts w:cs="Arial"/>
          <w:b/>
          <w:bCs/>
        </w:rPr>
        <w:t xml:space="preserve"> </w:t>
      </w:r>
    </w:p>
    <w:p w14:paraId="0043D4FE" w14:textId="77777777" w:rsidR="0036019A" w:rsidRPr="00085D23" w:rsidRDefault="0036019A" w:rsidP="0019509F">
      <w:pPr>
        <w:pStyle w:val="ListParagraph"/>
        <w:numPr>
          <w:ilvl w:val="0"/>
          <w:numId w:val="23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proofErr w:type="spellStart"/>
      <w:r>
        <w:rPr>
          <w:rFonts w:eastAsia="Batang" w:cs="Arial"/>
          <w:lang w:eastAsia="ko-KR"/>
        </w:rPr>
        <w:t>N</w:t>
      </w:r>
      <w:r w:rsidRPr="00085D23">
        <w:rPr>
          <w:rFonts w:eastAsia="Batang" w:cs="Arial"/>
          <w:lang w:eastAsia="ko-KR"/>
        </w:rPr>
        <w:t>uwuriyi</w:t>
      </w:r>
      <w:proofErr w:type="spellEnd"/>
      <w:r w:rsidRPr="00085D23">
        <w:rPr>
          <w:rFonts w:eastAsia="Batang" w:cs="Arial"/>
          <w:lang w:eastAsia="ko-KR"/>
        </w:rPr>
        <w:t xml:space="preserve"> </w:t>
      </w:r>
      <w:proofErr w:type="spellStart"/>
      <w:r w:rsidRPr="00085D23">
        <w:rPr>
          <w:rFonts w:eastAsia="Batang" w:cs="Arial" w:hint="eastAsia"/>
          <w:lang w:eastAsia="ko-KR"/>
        </w:rPr>
        <w:t>kapi</w:t>
      </w:r>
      <w:proofErr w:type="spellEnd"/>
      <w:r w:rsidRPr="00085D23">
        <w:rPr>
          <w:rFonts w:cs="Arial"/>
        </w:rPr>
        <w:t xml:space="preserve"> servicesaustralia.gov.au/smartcard</w:t>
      </w:r>
      <w:r>
        <w:rPr>
          <w:rFonts w:cs="Arial"/>
        </w:rPr>
        <w:t xml:space="preserve">, or </w:t>
      </w:r>
    </w:p>
    <w:p w14:paraId="7BB86F21" w14:textId="77777777" w:rsidR="0036019A" w:rsidRPr="0036019A" w:rsidRDefault="0036019A" w:rsidP="0019509F">
      <w:pPr>
        <w:pStyle w:val="ListParagraph"/>
        <w:numPr>
          <w:ilvl w:val="0"/>
          <w:numId w:val="23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>
        <w:rPr>
          <w:rFonts w:cs="Arial"/>
        </w:rPr>
        <w:t>C</w:t>
      </w:r>
      <w:r w:rsidRPr="00085D23">
        <w:rPr>
          <w:rFonts w:cs="Arial"/>
        </w:rPr>
        <w:t>all 1800 252 604</w:t>
      </w:r>
      <w:r>
        <w:rPr>
          <w:rFonts w:cs="Arial"/>
        </w:rPr>
        <w:t xml:space="preserve"> (</w:t>
      </w:r>
      <w:proofErr w:type="spellStart"/>
      <w:r>
        <w:rPr>
          <w:rFonts w:cs="Arial"/>
        </w:rPr>
        <w:t>n</w:t>
      </w:r>
      <w:r w:rsidRPr="00085D23">
        <w:rPr>
          <w:rFonts w:cs="Arial"/>
        </w:rPr>
        <w:t>ginja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wiyi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nanginta</w:t>
      </w:r>
      <w:proofErr w:type="spellEnd"/>
      <w:r w:rsidRPr="00085D23">
        <w:rPr>
          <w:rFonts w:cs="Arial"/>
        </w:rPr>
        <w:t xml:space="preserve"> interpreter </w:t>
      </w:r>
      <w:proofErr w:type="spellStart"/>
      <w:r w:rsidRPr="00085D23">
        <w:rPr>
          <w:rFonts w:cs="Arial"/>
        </w:rPr>
        <w:t>ngini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nimpirtimarti</w:t>
      </w:r>
      <w:proofErr w:type="spellEnd"/>
      <w:r w:rsidRPr="00085D23">
        <w:rPr>
          <w:rFonts w:cs="Arial"/>
        </w:rPr>
        <w:t xml:space="preserve"> </w:t>
      </w:r>
      <w:proofErr w:type="spellStart"/>
      <w:r w:rsidRPr="00085D23">
        <w:rPr>
          <w:rFonts w:cs="Arial"/>
        </w:rPr>
        <w:t>natinga</w:t>
      </w:r>
      <w:proofErr w:type="spellEnd"/>
      <w:r>
        <w:rPr>
          <w:rFonts w:cs="Arial"/>
        </w:rPr>
        <w:t>),</w:t>
      </w:r>
    </w:p>
    <w:p w14:paraId="64143774" w14:textId="07665430" w:rsidR="0036019A" w:rsidRPr="0036019A" w:rsidRDefault="0036019A" w:rsidP="0019509F">
      <w:pPr>
        <w:pStyle w:val="ListParagraph"/>
        <w:numPr>
          <w:ilvl w:val="0"/>
          <w:numId w:val="23"/>
        </w:numPr>
        <w:spacing w:before="60" w:after="160" w:line="23" w:lineRule="atLeast"/>
        <w:contextualSpacing w:val="0"/>
        <w:rPr>
          <w:rFonts w:eastAsia="Batang" w:cs="Arial"/>
          <w:lang w:eastAsia="ko-KR"/>
        </w:rPr>
      </w:pPr>
      <w:r w:rsidRPr="0036019A">
        <w:rPr>
          <w:rFonts w:cs="Arial"/>
        </w:rPr>
        <w:t xml:space="preserve">Api </w:t>
      </w:r>
      <w:proofErr w:type="spellStart"/>
      <w:r w:rsidRPr="0036019A">
        <w:rPr>
          <w:rFonts w:cs="Arial"/>
        </w:rPr>
        <w:t>wiyi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nginja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nuwuriyi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kapi</w:t>
      </w:r>
      <w:proofErr w:type="spellEnd"/>
      <w:r w:rsidRPr="0036019A">
        <w:rPr>
          <w:rFonts w:cs="Arial"/>
        </w:rPr>
        <w:t xml:space="preserve"> </w:t>
      </w:r>
      <w:proofErr w:type="spellStart"/>
      <w:r w:rsidRPr="0036019A">
        <w:rPr>
          <w:rFonts w:cs="Arial"/>
        </w:rPr>
        <w:t>awuta</w:t>
      </w:r>
      <w:proofErr w:type="spellEnd"/>
      <w:r w:rsidRPr="0036019A">
        <w:rPr>
          <w:rFonts w:cs="Arial"/>
        </w:rPr>
        <w:t xml:space="preserve"> service centre</w:t>
      </w:r>
      <w:r w:rsidRPr="0036019A">
        <w:rPr>
          <w:rFonts w:cs="Arial"/>
          <w:i/>
          <w:iCs/>
        </w:rPr>
        <w:t>.</w:t>
      </w:r>
      <w:r w:rsidRPr="0036019A">
        <w:rPr>
          <w:rFonts w:cs="Arial"/>
        </w:rPr>
        <w:t> </w:t>
      </w:r>
    </w:p>
    <w:sectPr w:rsidR="0036019A" w:rsidRPr="00360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A306C" w14:textId="77777777" w:rsidR="00A871F6" w:rsidRDefault="00A871F6" w:rsidP="00B04ED8">
      <w:pPr>
        <w:spacing w:after="0" w:line="240" w:lineRule="auto"/>
      </w:pPr>
      <w:r>
        <w:separator/>
      </w:r>
    </w:p>
  </w:endnote>
  <w:endnote w:type="continuationSeparator" w:id="0">
    <w:p w14:paraId="18D5F67C" w14:textId="77777777" w:rsidR="00A871F6" w:rsidRDefault="00A871F6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015AF" w14:textId="77777777" w:rsidR="00A871F6" w:rsidRDefault="00A871F6" w:rsidP="00B04ED8">
      <w:pPr>
        <w:spacing w:after="0" w:line="240" w:lineRule="auto"/>
      </w:pPr>
      <w:r>
        <w:separator/>
      </w:r>
    </w:p>
  </w:footnote>
  <w:footnote w:type="continuationSeparator" w:id="0">
    <w:p w14:paraId="644AAD63" w14:textId="77777777" w:rsidR="00A871F6" w:rsidRDefault="00A871F6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66654"/>
    <w:multiLevelType w:val="hybridMultilevel"/>
    <w:tmpl w:val="D52A647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074BD"/>
    <w:multiLevelType w:val="hybridMultilevel"/>
    <w:tmpl w:val="8D068EF6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35365"/>
    <w:multiLevelType w:val="hybridMultilevel"/>
    <w:tmpl w:val="852089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891"/>
    <w:multiLevelType w:val="hybridMultilevel"/>
    <w:tmpl w:val="C01EDA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E149F"/>
    <w:multiLevelType w:val="hybridMultilevel"/>
    <w:tmpl w:val="AB6615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C1613"/>
    <w:multiLevelType w:val="hybridMultilevel"/>
    <w:tmpl w:val="3D02DB9A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1118E"/>
    <w:multiLevelType w:val="hybridMultilevel"/>
    <w:tmpl w:val="159E97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53E25"/>
    <w:multiLevelType w:val="hybridMultilevel"/>
    <w:tmpl w:val="B7024B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18"/>
  </w:num>
  <w:num w:numId="2" w16cid:durableId="1465810450">
    <w:abstractNumId w:val="16"/>
  </w:num>
  <w:num w:numId="3" w16cid:durableId="649749326">
    <w:abstractNumId w:val="9"/>
  </w:num>
  <w:num w:numId="4" w16cid:durableId="954873653">
    <w:abstractNumId w:val="7"/>
  </w:num>
  <w:num w:numId="5" w16cid:durableId="235676518">
    <w:abstractNumId w:val="7"/>
  </w:num>
  <w:num w:numId="6" w16cid:durableId="2087991012">
    <w:abstractNumId w:val="3"/>
  </w:num>
  <w:num w:numId="7" w16cid:durableId="2120172916">
    <w:abstractNumId w:val="8"/>
  </w:num>
  <w:num w:numId="8" w16cid:durableId="412626009">
    <w:abstractNumId w:val="22"/>
  </w:num>
  <w:num w:numId="9" w16cid:durableId="1460608755">
    <w:abstractNumId w:val="21"/>
  </w:num>
  <w:num w:numId="10" w16cid:durableId="986665818">
    <w:abstractNumId w:val="14"/>
  </w:num>
  <w:num w:numId="11" w16cid:durableId="401371915">
    <w:abstractNumId w:val="12"/>
  </w:num>
  <w:num w:numId="12" w16cid:durableId="1093433001">
    <w:abstractNumId w:val="23"/>
  </w:num>
  <w:num w:numId="13" w16cid:durableId="1196385437">
    <w:abstractNumId w:val="4"/>
  </w:num>
  <w:num w:numId="14" w16cid:durableId="2006784552">
    <w:abstractNumId w:val="10"/>
  </w:num>
  <w:num w:numId="15" w16cid:durableId="1628928681">
    <w:abstractNumId w:val="0"/>
  </w:num>
  <w:num w:numId="16" w16cid:durableId="1809978035">
    <w:abstractNumId w:val="5"/>
  </w:num>
  <w:num w:numId="17" w16cid:durableId="1332566839">
    <w:abstractNumId w:val="1"/>
  </w:num>
  <w:num w:numId="18" w16cid:durableId="2005739898">
    <w:abstractNumId w:val="17"/>
  </w:num>
  <w:num w:numId="19" w16cid:durableId="1077895909">
    <w:abstractNumId w:val="11"/>
  </w:num>
  <w:num w:numId="20" w16cid:durableId="1916166435">
    <w:abstractNumId w:val="13"/>
  </w:num>
  <w:num w:numId="21" w16cid:durableId="1267276494">
    <w:abstractNumId w:val="19"/>
  </w:num>
  <w:num w:numId="22" w16cid:durableId="1597052835">
    <w:abstractNumId w:val="2"/>
  </w:num>
  <w:num w:numId="23" w16cid:durableId="874460489">
    <w:abstractNumId w:val="20"/>
  </w:num>
  <w:num w:numId="24" w16cid:durableId="1250428456">
    <w:abstractNumId w:val="15"/>
  </w:num>
  <w:num w:numId="25" w16cid:durableId="1253140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35296"/>
    <w:rsid w:val="001404AC"/>
    <w:rsid w:val="00162D36"/>
    <w:rsid w:val="0019509F"/>
    <w:rsid w:val="001E630D"/>
    <w:rsid w:val="00240DD1"/>
    <w:rsid w:val="00282B30"/>
    <w:rsid w:val="00284DC9"/>
    <w:rsid w:val="002F29F4"/>
    <w:rsid w:val="00335CB3"/>
    <w:rsid w:val="0036019A"/>
    <w:rsid w:val="00366528"/>
    <w:rsid w:val="0037742D"/>
    <w:rsid w:val="003B2BB8"/>
    <w:rsid w:val="003D34FF"/>
    <w:rsid w:val="004B54CA"/>
    <w:rsid w:val="004D12EA"/>
    <w:rsid w:val="004E5CBF"/>
    <w:rsid w:val="005C3AA9"/>
    <w:rsid w:val="00620ACD"/>
    <w:rsid w:val="00621FC5"/>
    <w:rsid w:val="00637B02"/>
    <w:rsid w:val="0067218E"/>
    <w:rsid w:val="00683A84"/>
    <w:rsid w:val="006A4CE7"/>
    <w:rsid w:val="006A6095"/>
    <w:rsid w:val="006B4395"/>
    <w:rsid w:val="006C2E1D"/>
    <w:rsid w:val="0074384E"/>
    <w:rsid w:val="00757D1F"/>
    <w:rsid w:val="00785261"/>
    <w:rsid w:val="007B0256"/>
    <w:rsid w:val="007D1B28"/>
    <w:rsid w:val="007F02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D52CE"/>
    <w:rsid w:val="00A45C60"/>
    <w:rsid w:val="00A871F6"/>
    <w:rsid w:val="00B04ED8"/>
    <w:rsid w:val="00B56715"/>
    <w:rsid w:val="00B91E3E"/>
    <w:rsid w:val="00B92AC1"/>
    <w:rsid w:val="00BA2DB9"/>
    <w:rsid w:val="00BE7148"/>
    <w:rsid w:val="00C84DD7"/>
    <w:rsid w:val="00CB5863"/>
    <w:rsid w:val="00D55F0A"/>
    <w:rsid w:val="00DA243A"/>
    <w:rsid w:val="00DB380F"/>
    <w:rsid w:val="00E273E4"/>
    <w:rsid w:val="00E33D10"/>
    <w:rsid w:val="00E9300F"/>
    <w:rsid w:val="00F30AFE"/>
    <w:rsid w:val="00F6417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1819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[SEC=OFFICIAL]</cp:keywords>
  <dc:description/>
  <cp:lastModifiedBy/>
  <cp:revision>1</cp:revision>
  <dcterms:created xsi:type="dcterms:W3CDTF">2025-07-01T07:10:00Z</dcterms:created>
  <dcterms:modified xsi:type="dcterms:W3CDTF">2025-07-01T23:58:00Z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9644DB1BFF53F3832DB980B81EA35289</vt:lpwstr>
  </property>
  <property fmtid="{D5CDD505-2E9C-101B-9397-08002B2CF9AE}" pid="21" name="PM_Hash_Salt">
    <vt:lpwstr>A069252589149CFCB70C4F7F04C84C27</vt:lpwstr>
  </property>
  <property fmtid="{D5CDD505-2E9C-101B-9397-08002B2CF9AE}" pid="22" name="PM_Hash_SHA1">
    <vt:lpwstr>7D99140C6B3B9C50DAF633859118F26BE98E04C1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v=2022.1;a=SHA256;h=D296264C50E8B71DFBF61142123D8E0A4CBEBF5C6164910AA109F580AE5459B5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4300eb5ab05b479298da9ad7184a5e5d</vt:lpwstr>
  </property>
  <property fmtid="{D5CDD505-2E9C-101B-9397-08002B2CF9AE}" pid="37" name="PMUuid">
    <vt:lpwstr>v=2022.2;d=gov.au;g=46DD6D7C-8107-577B-BC6E-F348953B2E44</vt:lpwstr>
  </property>
</Properties>
</file>