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13BD2EC9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 </w:t>
      </w:r>
      <w:proofErr w:type="spellStart"/>
      <w:r w:rsidR="00FE00BA">
        <w:rPr>
          <w:b/>
          <w:sz w:val="32"/>
        </w:rPr>
        <w:t>Eastside</w:t>
      </w:r>
      <w:proofErr w:type="spellEnd"/>
      <w:r w:rsidR="00FE00BA">
        <w:rPr>
          <w:b/>
          <w:sz w:val="32"/>
        </w:rPr>
        <w:t xml:space="preserve"> Kriol</w:t>
      </w:r>
    </w:p>
    <w:p w14:paraId="48894E6E" w14:textId="0625AAA1" w:rsidR="00240DD1" w:rsidRDefault="00240DD1" w:rsidP="00802365">
      <w:pPr>
        <w:rPr>
          <w:b/>
        </w:rPr>
      </w:pPr>
      <w:r>
        <w:rPr>
          <w:b/>
        </w:rPr>
        <w:t>What is enhanced Income Management – Animated Video</w:t>
      </w:r>
    </w:p>
    <w:p w14:paraId="742C478E" w14:textId="77777777" w:rsidR="0067218E" w:rsidRDefault="0067218E" w:rsidP="000E08BA">
      <w:pPr>
        <w:spacing w:before="60" w:after="160" w:line="23" w:lineRule="atLeast"/>
        <w:rPr>
          <w:rFonts w:cs="Arial"/>
        </w:rPr>
      </w:pPr>
      <w:proofErr w:type="spellStart"/>
      <w:r w:rsidRPr="0067218E">
        <w:rPr>
          <w:rFonts w:cs="Arial"/>
          <w:b/>
          <w:bCs/>
        </w:rPr>
        <w:t>Wannim</w:t>
      </w:r>
      <w:proofErr w:type="spellEnd"/>
      <w:r w:rsidRPr="0067218E">
        <w:rPr>
          <w:rFonts w:cs="Arial"/>
          <w:b/>
          <w:bCs/>
        </w:rPr>
        <w:t xml:space="preserve"> </w:t>
      </w:r>
      <w:proofErr w:type="spellStart"/>
      <w:r w:rsidRPr="0067218E">
        <w:rPr>
          <w:rFonts w:cs="Arial"/>
          <w:b/>
          <w:bCs/>
        </w:rPr>
        <w:t>dijan</w:t>
      </w:r>
      <w:proofErr w:type="spellEnd"/>
      <w:r w:rsidRPr="0067218E">
        <w:rPr>
          <w:rFonts w:cs="Arial"/>
          <w:b/>
          <w:bCs/>
        </w:rPr>
        <w:t xml:space="preserve"> enhanced Income Management?</w:t>
      </w:r>
    </w:p>
    <w:p w14:paraId="46933D74" w14:textId="77777777" w:rsidR="00E33D10" w:rsidRPr="0091357F" w:rsidRDefault="00E33D10" w:rsidP="000E08BA">
      <w:pPr>
        <w:pStyle w:val="ListParagraph"/>
        <w:numPr>
          <w:ilvl w:val="0"/>
          <w:numId w:val="11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r w:rsidRPr="0091357F">
        <w:rPr>
          <w:rFonts w:cs="Arial"/>
        </w:rPr>
        <w:t xml:space="preserve">Enhanced Income Management album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eastAsia="Batang" w:cs="Arial" w:hint="eastAsia"/>
          <w:lang w:eastAsia="ko-KR"/>
        </w:rPr>
        <w:t>ba</w:t>
      </w:r>
      <w:proofErr w:type="spellEnd"/>
      <w:r w:rsidRPr="0091357F">
        <w:rPr>
          <w:rFonts w:eastAsia="Batang" w:cs="Arial" w:hint="eastAsia"/>
          <w:lang w:eastAsia="ko-KR"/>
        </w:rPr>
        <w:t xml:space="preserve"> </w:t>
      </w:r>
      <w:proofErr w:type="spellStart"/>
      <w:r w:rsidRPr="0091357F">
        <w:rPr>
          <w:rFonts w:cs="Arial"/>
        </w:rPr>
        <w:t>yujim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mani </w:t>
      </w:r>
      <w:proofErr w:type="spellStart"/>
      <w:r w:rsidRPr="0091357F">
        <w:rPr>
          <w:rFonts w:cs="Arial"/>
        </w:rPr>
        <w:t>ba</w:t>
      </w:r>
      <w:proofErr w:type="spellEnd"/>
      <w:r w:rsidRPr="0091357F">
        <w:rPr>
          <w:rFonts w:cs="Arial"/>
        </w:rPr>
        <w:t xml:space="preserve"> ting </w:t>
      </w:r>
      <w:proofErr w:type="spellStart"/>
      <w:r w:rsidRPr="0091357F">
        <w:rPr>
          <w:rFonts w:cs="Arial"/>
        </w:rPr>
        <w:t>leigi</w:t>
      </w:r>
      <w:proofErr w:type="spellEnd"/>
      <w:r w:rsidRPr="0091357F">
        <w:rPr>
          <w:rFonts w:eastAsia="Batang" w:cs="Arial" w:hint="eastAsia"/>
          <w:lang w:eastAsia="ko-KR"/>
        </w:rPr>
        <w:t>:</w:t>
      </w:r>
      <w:r w:rsidRPr="0091357F">
        <w:rPr>
          <w:rFonts w:cs="Arial"/>
        </w:rPr>
        <w:t xml:space="preserve"> </w:t>
      </w:r>
    </w:p>
    <w:p w14:paraId="19A9620F" w14:textId="77777777" w:rsidR="00E33D10" w:rsidRPr="00C478A8" w:rsidRDefault="00E33D10" w:rsidP="000E08BA">
      <w:pPr>
        <w:pStyle w:val="ListParagraph"/>
        <w:numPr>
          <w:ilvl w:val="1"/>
          <w:numId w:val="11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proofErr w:type="spellStart"/>
      <w:r w:rsidRPr="00C478A8">
        <w:rPr>
          <w:rFonts w:cs="Arial"/>
        </w:rPr>
        <w:t>dagah</w:t>
      </w:r>
      <w:proofErr w:type="spellEnd"/>
    </w:p>
    <w:p w14:paraId="1223A7E7" w14:textId="77777777" w:rsidR="00E33D10" w:rsidRPr="00C478A8" w:rsidRDefault="00E33D10" w:rsidP="000E08BA">
      <w:pPr>
        <w:pStyle w:val="ListParagraph"/>
        <w:numPr>
          <w:ilvl w:val="1"/>
          <w:numId w:val="11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r w:rsidRPr="00C478A8">
        <w:rPr>
          <w:rFonts w:cs="Arial"/>
        </w:rPr>
        <w:t>rent</w:t>
      </w:r>
    </w:p>
    <w:p w14:paraId="645321E2" w14:textId="77777777" w:rsidR="00E33D10" w:rsidRPr="00E33D10" w:rsidRDefault="00E33D10" w:rsidP="000E08BA">
      <w:pPr>
        <w:pStyle w:val="ListParagraph"/>
        <w:numPr>
          <w:ilvl w:val="1"/>
          <w:numId w:val="11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r w:rsidRPr="00C478A8">
        <w:rPr>
          <w:rFonts w:cs="Arial"/>
        </w:rPr>
        <w:t xml:space="preserve">bill </w:t>
      </w:r>
    </w:p>
    <w:p w14:paraId="4C5E08AC" w14:textId="64747FAE" w:rsidR="0067218E" w:rsidRPr="00E33D10" w:rsidRDefault="00E33D10" w:rsidP="000E08BA">
      <w:pPr>
        <w:pStyle w:val="ListParagraph"/>
        <w:numPr>
          <w:ilvl w:val="1"/>
          <w:numId w:val="11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proofErr w:type="spellStart"/>
      <w:r w:rsidRPr="00E33D10">
        <w:rPr>
          <w:rFonts w:cs="Arial"/>
        </w:rPr>
        <w:t>en</w:t>
      </w:r>
      <w:proofErr w:type="spellEnd"/>
      <w:r w:rsidRPr="00E33D10">
        <w:rPr>
          <w:rFonts w:cs="Arial"/>
        </w:rPr>
        <w:t xml:space="preserve"> </w:t>
      </w:r>
      <w:proofErr w:type="spellStart"/>
      <w:r w:rsidRPr="00E33D10">
        <w:rPr>
          <w:rFonts w:cs="Arial"/>
        </w:rPr>
        <w:t>skul</w:t>
      </w:r>
      <w:proofErr w:type="spellEnd"/>
      <w:r w:rsidRPr="00E33D10">
        <w:rPr>
          <w:rFonts w:cs="Arial"/>
        </w:rPr>
        <w:t>.</w:t>
      </w:r>
    </w:p>
    <w:p w14:paraId="406E3E4E" w14:textId="1BF95457" w:rsidR="0067218E" w:rsidRPr="0091357F" w:rsidRDefault="007D1B28" w:rsidP="000E08BA">
      <w:pPr>
        <w:pStyle w:val="ListParagraph"/>
        <w:numPr>
          <w:ilvl w:val="0"/>
          <w:numId w:val="11"/>
        </w:numPr>
        <w:spacing w:before="60" w:after="160" w:line="23" w:lineRule="atLeast"/>
        <w:contextualSpacing w:val="0"/>
        <w:rPr>
          <w:rFonts w:cs="Arial"/>
        </w:rPr>
      </w:pPr>
      <w:r w:rsidRPr="0091357F">
        <w:rPr>
          <w:rFonts w:cs="Arial"/>
        </w:rPr>
        <w:t xml:space="preserve">Wen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yujim</w:t>
      </w:r>
      <w:proofErr w:type="spellEnd"/>
      <w:r w:rsidRPr="0091357F">
        <w:rPr>
          <w:rFonts w:cs="Arial"/>
        </w:rPr>
        <w:t xml:space="preserve"> enhanced Income Management </w:t>
      </w:r>
      <w:proofErr w:type="spellStart"/>
      <w:r w:rsidRPr="0091357F">
        <w:rPr>
          <w:rFonts w:cs="Arial"/>
        </w:rPr>
        <w:t>en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gajim</w:t>
      </w:r>
      <w:proofErr w:type="spellEnd"/>
      <w:r w:rsidRPr="0091357F">
        <w:rPr>
          <w:rFonts w:cs="Arial"/>
        </w:rPr>
        <w:t xml:space="preserve"> Centrelink payment, Services Australia </w:t>
      </w:r>
      <w:proofErr w:type="spellStart"/>
      <w:r w:rsidRPr="0091357F">
        <w:rPr>
          <w:rFonts w:cs="Arial"/>
        </w:rPr>
        <w:t>garra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burrem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sam</w:t>
      </w:r>
      <w:proofErr w:type="spellEnd"/>
      <w:r w:rsidRPr="0091357F">
        <w:rPr>
          <w:rFonts w:cs="Arial"/>
        </w:rPr>
        <w:t xml:space="preserve"> mani </w:t>
      </w:r>
      <w:proofErr w:type="spellStart"/>
      <w:r w:rsidRPr="0091357F">
        <w:rPr>
          <w:rFonts w:cs="Arial"/>
        </w:rPr>
        <w:t>blong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la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ronwan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benk</w:t>
      </w:r>
      <w:proofErr w:type="spellEnd"/>
      <w:r w:rsidRPr="0091357F">
        <w:rPr>
          <w:rFonts w:cs="Arial"/>
        </w:rPr>
        <w:t xml:space="preserve">. Jat </w:t>
      </w:r>
      <w:proofErr w:type="spellStart"/>
      <w:r w:rsidRPr="0091357F">
        <w:rPr>
          <w:rFonts w:cs="Arial"/>
        </w:rPr>
        <w:t>najalot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blanga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mani </w:t>
      </w:r>
      <w:proofErr w:type="spellStart"/>
      <w:r w:rsidRPr="0091357F">
        <w:rPr>
          <w:rFonts w:cs="Arial"/>
        </w:rPr>
        <w:t>garra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gu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na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jat</w:t>
      </w:r>
      <w:proofErr w:type="spellEnd"/>
      <w:r w:rsidRPr="0091357F">
        <w:rPr>
          <w:rFonts w:cs="Arial"/>
        </w:rPr>
        <w:t xml:space="preserve"> enhanced Income Management account.</w:t>
      </w:r>
    </w:p>
    <w:p w14:paraId="1E826E78" w14:textId="7BBF9AC9" w:rsidR="00FE23D6" w:rsidRPr="0091357F" w:rsidRDefault="00FE23D6" w:rsidP="000E08BA">
      <w:pPr>
        <w:pStyle w:val="ListParagraph"/>
        <w:numPr>
          <w:ilvl w:val="0"/>
          <w:numId w:val="11"/>
        </w:numPr>
        <w:spacing w:before="60" w:after="160" w:line="23" w:lineRule="atLeast"/>
        <w:contextualSpacing w:val="0"/>
        <w:rPr>
          <w:rFonts w:cs="Arial"/>
          <w:b/>
          <w:bCs/>
        </w:rPr>
      </w:pPr>
      <w:r w:rsidRPr="0091357F">
        <w:rPr>
          <w:rFonts w:cs="Arial"/>
        </w:rPr>
        <w:t xml:space="preserve">Yu gin </w:t>
      </w:r>
      <w:proofErr w:type="spellStart"/>
      <w:r w:rsidRPr="0091357F">
        <w:rPr>
          <w:rFonts w:cs="Arial"/>
        </w:rPr>
        <w:t>yujim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jat</w:t>
      </w:r>
      <w:proofErr w:type="spellEnd"/>
      <w:r w:rsidRPr="0091357F">
        <w:rPr>
          <w:rFonts w:cs="Arial"/>
        </w:rPr>
        <w:t xml:space="preserve"> mani la </w:t>
      </w:r>
      <w:proofErr w:type="spellStart"/>
      <w:r w:rsidRPr="0091357F">
        <w:rPr>
          <w:rFonts w:cs="Arial"/>
        </w:rPr>
        <w:t>jat</w:t>
      </w:r>
      <w:proofErr w:type="spellEnd"/>
      <w:r w:rsidRPr="0091357F">
        <w:rPr>
          <w:rFonts w:cs="Arial"/>
        </w:rPr>
        <w:t xml:space="preserve"> enhanced Income Management account </w:t>
      </w:r>
      <w:proofErr w:type="spellStart"/>
      <w:r w:rsidRPr="0091357F">
        <w:rPr>
          <w:rFonts w:cs="Arial"/>
        </w:rPr>
        <w:t>gatrrim</w:t>
      </w:r>
      <w:proofErr w:type="spellEnd"/>
      <w:r w:rsidRPr="0091357F">
        <w:rPr>
          <w:rFonts w:cs="Arial"/>
        </w:rPr>
        <w:t xml:space="preserve"> SmartCard. Yu gin </w:t>
      </w:r>
      <w:proofErr w:type="spellStart"/>
      <w:r w:rsidRPr="0091357F">
        <w:rPr>
          <w:rFonts w:cs="Arial"/>
        </w:rPr>
        <w:t>yujim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jat</w:t>
      </w:r>
      <w:proofErr w:type="spellEnd"/>
      <w:r w:rsidRPr="0091357F">
        <w:rPr>
          <w:rFonts w:cs="Arial"/>
        </w:rPr>
        <w:t xml:space="preserve"> mani la </w:t>
      </w:r>
      <w:proofErr w:type="spellStart"/>
      <w:r w:rsidRPr="0091357F">
        <w:rPr>
          <w:rFonts w:cs="Arial"/>
        </w:rPr>
        <w:t>indanet</w:t>
      </w:r>
      <w:proofErr w:type="spellEnd"/>
      <w:r w:rsidRPr="0091357F">
        <w:rPr>
          <w:rFonts w:cs="Arial"/>
        </w:rPr>
        <w:t xml:space="preserve">, or </w:t>
      </w:r>
      <w:proofErr w:type="spellStart"/>
      <w:r w:rsidRPr="0091357F">
        <w:rPr>
          <w:rFonts w:cs="Arial"/>
        </w:rPr>
        <w:t>langa</w:t>
      </w:r>
      <w:proofErr w:type="spellEnd"/>
      <w:r w:rsidRPr="0091357F">
        <w:rPr>
          <w:rFonts w:cs="Arial"/>
        </w:rPr>
        <w:t xml:space="preserve"> app la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mobile phone or </w:t>
      </w:r>
      <w:proofErr w:type="spellStart"/>
      <w:r w:rsidRPr="0091357F">
        <w:rPr>
          <w:rFonts w:cs="Arial"/>
        </w:rPr>
        <w:t>najawan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debice</w:t>
      </w:r>
      <w:proofErr w:type="spellEnd"/>
      <w:r w:rsidRPr="0091357F">
        <w:rPr>
          <w:rFonts w:cs="Arial"/>
        </w:rPr>
        <w:t>.</w:t>
      </w:r>
    </w:p>
    <w:p w14:paraId="574B9880" w14:textId="36B292AC" w:rsidR="00FE23D6" w:rsidRDefault="000A168D" w:rsidP="000E08BA">
      <w:pPr>
        <w:spacing w:before="60" w:after="160" w:line="23" w:lineRule="atLeast"/>
        <w:rPr>
          <w:rFonts w:cs="Arial"/>
        </w:rPr>
      </w:pPr>
      <w:proofErr w:type="spellStart"/>
      <w:r w:rsidRPr="003439BF">
        <w:rPr>
          <w:rFonts w:cs="Arial"/>
          <w:b/>
          <w:bCs/>
        </w:rPr>
        <w:t>Wannim</w:t>
      </w:r>
      <w:proofErr w:type="spellEnd"/>
      <w:r w:rsidRPr="003439BF">
        <w:rPr>
          <w:rFonts w:cs="Arial"/>
          <w:b/>
          <w:bCs/>
        </w:rPr>
        <w:t xml:space="preserve"> ai gin do </w:t>
      </w:r>
      <w:proofErr w:type="spellStart"/>
      <w:r w:rsidRPr="003439BF">
        <w:rPr>
          <w:rFonts w:cs="Arial"/>
          <w:b/>
          <w:bCs/>
        </w:rPr>
        <w:t>garrim</w:t>
      </w:r>
      <w:proofErr w:type="spellEnd"/>
      <w:r w:rsidRPr="003439BF">
        <w:rPr>
          <w:rFonts w:cs="Arial"/>
          <w:b/>
          <w:bCs/>
        </w:rPr>
        <w:t xml:space="preserve"> </w:t>
      </w:r>
      <w:proofErr w:type="spellStart"/>
      <w:r w:rsidRPr="003439BF">
        <w:rPr>
          <w:rFonts w:cs="Arial"/>
          <w:b/>
          <w:bCs/>
        </w:rPr>
        <w:t>dijan</w:t>
      </w:r>
      <w:proofErr w:type="spellEnd"/>
      <w:r w:rsidRPr="003439BF">
        <w:rPr>
          <w:rFonts w:cs="Arial"/>
          <w:b/>
          <w:bCs/>
        </w:rPr>
        <w:t xml:space="preserve"> SmartCard?</w:t>
      </w:r>
    </w:p>
    <w:p w14:paraId="73771A7A" w14:textId="4D04699D" w:rsidR="000A168D" w:rsidRPr="0091357F" w:rsidRDefault="00DB380F" w:rsidP="000E08BA">
      <w:pPr>
        <w:pStyle w:val="ListParagraph"/>
        <w:numPr>
          <w:ilvl w:val="0"/>
          <w:numId w:val="14"/>
        </w:numPr>
        <w:spacing w:before="60" w:after="160" w:line="23" w:lineRule="atLeast"/>
        <w:contextualSpacing w:val="0"/>
        <w:rPr>
          <w:rFonts w:cs="Arial"/>
        </w:rPr>
      </w:pPr>
      <w:proofErr w:type="spellStart"/>
      <w:r w:rsidRPr="0091357F">
        <w:rPr>
          <w:rFonts w:cs="Arial"/>
        </w:rPr>
        <w:t>Tharran</w:t>
      </w:r>
      <w:proofErr w:type="spellEnd"/>
      <w:r w:rsidRPr="0091357F">
        <w:rPr>
          <w:rFonts w:cs="Arial"/>
        </w:rPr>
        <w:t xml:space="preserve"> SmartCard </w:t>
      </w:r>
      <w:proofErr w:type="spellStart"/>
      <w:r w:rsidRPr="0091357F">
        <w:rPr>
          <w:rFonts w:cs="Arial"/>
        </w:rPr>
        <w:t>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seim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leigi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benk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kikad</w:t>
      </w:r>
      <w:proofErr w:type="spellEnd"/>
      <w:r w:rsidRPr="0091357F">
        <w:rPr>
          <w:rFonts w:cs="Arial"/>
        </w:rPr>
        <w:t>.</w:t>
      </w:r>
    </w:p>
    <w:p w14:paraId="17031715" w14:textId="5D402703" w:rsidR="000A168D" w:rsidRPr="0091357F" w:rsidRDefault="009D52CE" w:rsidP="000E08BA">
      <w:pPr>
        <w:pStyle w:val="ListParagraph"/>
        <w:numPr>
          <w:ilvl w:val="0"/>
          <w:numId w:val="14"/>
        </w:numPr>
        <w:spacing w:before="60" w:after="160" w:line="23" w:lineRule="atLeast"/>
        <w:contextualSpacing w:val="0"/>
        <w:rPr>
          <w:rFonts w:cs="Arial"/>
          <w:b/>
          <w:bCs/>
        </w:rPr>
      </w:pPr>
      <w:r w:rsidRPr="0091357F">
        <w:rPr>
          <w:rFonts w:cs="Arial"/>
        </w:rPr>
        <w:t xml:space="preserve">Yu gin </w:t>
      </w:r>
      <w:proofErr w:type="spellStart"/>
      <w:r w:rsidRPr="0091357F">
        <w:rPr>
          <w:rFonts w:cs="Arial"/>
        </w:rPr>
        <w:t>yujim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dijan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kad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langa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bigmob</w:t>
      </w:r>
      <w:proofErr w:type="spellEnd"/>
      <w:r w:rsidRPr="0091357F">
        <w:rPr>
          <w:rFonts w:cs="Arial"/>
        </w:rPr>
        <w:t xml:space="preserve"> shop </w:t>
      </w:r>
      <w:proofErr w:type="spellStart"/>
      <w:r w:rsidRPr="0091357F">
        <w:rPr>
          <w:rFonts w:cs="Arial"/>
        </w:rPr>
        <w:t>roun</w:t>
      </w:r>
      <w:proofErr w:type="spellEnd"/>
      <w:r w:rsidRPr="0091357F">
        <w:rPr>
          <w:rFonts w:cs="Arial"/>
        </w:rPr>
        <w:t xml:space="preserve"> Australia, </w:t>
      </w:r>
      <w:proofErr w:type="spellStart"/>
      <w:r w:rsidRPr="0091357F">
        <w:rPr>
          <w:rFonts w:cs="Arial"/>
        </w:rPr>
        <w:t>seim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pleis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gin </w:t>
      </w:r>
      <w:proofErr w:type="spellStart"/>
      <w:r w:rsidRPr="0091357F">
        <w:rPr>
          <w:rFonts w:cs="Arial"/>
        </w:rPr>
        <w:t>yujim</w:t>
      </w:r>
      <w:proofErr w:type="spellEnd"/>
      <w:r w:rsidRPr="0091357F">
        <w:rPr>
          <w:rFonts w:cs="Arial"/>
        </w:rPr>
        <w:t xml:space="preserve"> EFTPOS or Visa. Yu gin </w:t>
      </w:r>
      <w:proofErr w:type="spellStart"/>
      <w:r w:rsidRPr="0091357F">
        <w:rPr>
          <w:rFonts w:cs="Arial"/>
        </w:rPr>
        <w:t>yujim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jad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kad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bla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buyim</w:t>
      </w:r>
      <w:proofErr w:type="spellEnd"/>
      <w:r w:rsidRPr="0091357F">
        <w:rPr>
          <w:rFonts w:cs="Arial"/>
        </w:rPr>
        <w:t xml:space="preserve"> ting la </w:t>
      </w:r>
      <w:proofErr w:type="spellStart"/>
      <w:r w:rsidRPr="0091357F">
        <w:rPr>
          <w:rFonts w:cs="Arial"/>
        </w:rPr>
        <w:t>indanet</w:t>
      </w:r>
      <w:proofErr w:type="spellEnd"/>
      <w:r w:rsidRPr="0091357F">
        <w:rPr>
          <w:rFonts w:cs="Arial"/>
        </w:rPr>
        <w:t xml:space="preserve"> du.</w:t>
      </w:r>
    </w:p>
    <w:p w14:paraId="5DA5F8A4" w14:textId="434081F8" w:rsidR="006B4395" w:rsidRPr="0091357F" w:rsidRDefault="006B4395" w:rsidP="000E08BA">
      <w:pPr>
        <w:pStyle w:val="ListParagraph"/>
        <w:numPr>
          <w:ilvl w:val="0"/>
          <w:numId w:val="14"/>
        </w:numPr>
        <w:spacing w:before="60" w:after="160" w:line="23" w:lineRule="atLeast"/>
        <w:contextualSpacing w:val="0"/>
        <w:rPr>
          <w:rFonts w:cs="Arial"/>
          <w:b/>
          <w:bCs/>
        </w:rPr>
      </w:pPr>
      <w:r w:rsidRPr="0091357F">
        <w:rPr>
          <w:rFonts w:cs="Arial"/>
        </w:rPr>
        <w:t xml:space="preserve">Yu gin </w:t>
      </w:r>
      <w:proofErr w:type="gramStart"/>
      <w:r w:rsidRPr="0091357F">
        <w:rPr>
          <w:rFonts w:cs="Arial"/>
        </w:rPr>
        <w:t>tap</w:t>
      </w:r>
      <w:proofErr w:type="gram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jat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kad</w:t>
      </w:r>
      <w:proofErr w:type="spellEnd"/>
      <w:r w:rsidRPr="0091357F">
        <w:rPr>
          <w:rFonts w:cs="Arial"/>
        </w:rPr>
        <w:t xml:space="preserve"> la shop </w:t>
      </w:r>
      <w:proofErr w:type="spellStart"/>
      <w:r w:rsidRPr="0091357F">
        <w:rPr>
          <w:rFonts w:cs="Arial"/>
        </w:rPr>
        <w:t>bla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peim</w:t>
      </w:r>
      <w:proofErr w:type="spellEnd"/>
      <w:r w:rsidRPr="0091357F">
        <w:rPr>
          <w:rFonts w:cs="Arial"/>
        </w:rPr>
        <w:t xml:space="preserve"> du.</w:t>
      </w:r>
    </w:p>
    <w:p w14:paraId="4B78965A" w14:textId="6C2CDFEC" w:rsidR="00D55F0A" w:rsidRDefault="00D55F0A" w:rsidP="000E08BA">
      <w:pPr>
        <w:spacing w:before="60" w:after="160" w:line="23" w:lineRule="atLeast"/>
        <w:rPr>
          <w:rFonts w:cs="Arial"/>
        </w:rPr>
      </w:pPr>
      <w:proofErr w:type="spellStart"/>
      <w:r w:rsidRPr="003439BF">
        <w:rPr>
          <w:rFonts w:cs="Arial"/>
          <w:b/>
          <w:bCs/>
        </w:rPr>
        <w:t>Wannim</w:t>
      </w:r>
      <w:proofErr w:type="spellEnd"/>
      <w:r w:rsidRPr="003439BF">
        <w:rPr>
          <w:rFonts w:cs="Arial"/>
          <w:b/>
          <w:bCs/>
        </w:rPr>
        <w:t xml:space="preserve"> ai gin du </w:t>
      </w:r>
      <w:proofErr w:type="spellStart"/>
      <w:r w:rsidRPr="003439BF">
        <w:rPr>
          <w:rFonts w:cs="Arial"/>
          <w:b/>
          <w:bCs/>
        </w:rPr>
        <w:t>garrim</w:t>
      </w:r>
      <w:proofErr w:type="spellEnd"/>
      <w:r w:rsidRPr="003439BF">
        <w:rPr>
          <w:rFonts w:cs="Arial"/>
          <w:b/>
          <w:bCs/>
        </w:rPr>
        <w:t xml:space="preserve"> enhanced Income Management account?</w:t>
      </w:r>
    </w:p>
    <w:p w14:paraId="6987D922" w14:textId="77777777" w:rsidR="00620ACD" w:rsidRPr="0091357F" w:rsidRDefault="00620ACD" w:rsidP="000E08BA">
      <w:pPr>
        <w:pStyle w:val="ListParagraph"/>
        <w:numPr>
          <w:ilvl w:val="0"/>
          <w:numId w:val="15"/>
        </w:numPr>
        <w:spacing w:before="60" w:after="160" w:line="23" w:lineRule="atLeast"/>
        <w:contextualSpacing w:val="0"/>
        <w:rPr>
          <w:rFonts w:cs="Arial"/>
          <w:b/>
          <w:bCs/>
        </w:rPr>
      </w:pPr>
      <w:r w:rsidRPr="0091357F">
        <w:rPr>
          <w:rFonts w:cs="Arial"/>
        </w:rPr>
        <w:t xml:space="preserve">Yu gin </w:t>
      </w:r>
      <w:proofErr w:type="spellStart"/>
      <w:r w:rsidRPr="0091357F">
        <w:rPr>
          <w:rFonts w:cs="Arial"/>
        </w:rPr>
        <w:t>yujim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jat</w:t>
      </w:r>
      <w:proofErr w:type="spellEnd"/>
      <w:r w:rsidRPr="0091357F">
        <w:rPr>
          <w:rFonts w:cs="Arial"/>
        </w:rPr>
        <w:t xml:space="preserve"> enhanced Income Management account to </w:t>
      </w:r>
      <w:proofErr w:type="spellStart"/>
      <w:r w:rsidRPr="0091357F">
        <w:rPr>
          <w:rFonts w:cs="Arial"/>
        </w:rPr>
        <w:t>peim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ebdridei</w:t>
      </w:r>
      <w:proofErr w:type="spellEnd"/>
      <w:r w:rsidRPr="0091357F">
        <w:rPr>
          <w:rFonts w:cs="Arial"/>
        </w:rPr>
        <w:t xml:space="preserve"> ting </w:t>
      </w:r>
      <w:proofErr w:type="spellStart"/>
      <w:r w:rsidRPr="0091357F">
        <w:rPr>
          <w:rFonts w:cs="Arial"/>
        </w:rPr>
        <w:t>leigi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dagah</w:t>
      </w:r>
      <w:proofErr w:type="spellEnd"/>
      <w:r w:rsidRPr="0091357F">
        <w:rPr>
          <w:rFonts w:cs="Arial"/>
        </w:rPr>
        <w:t xml:space="preserve">, rent, </w:t>
      </w:r>
      <w:proofErr w:type="spellStart"/>
      <w:r w:rsidRPr="0091357F">
        <w:rPr>
          <w:rFonts w:cs="Arial"/>
        </w:rPr>
        <w:t>pawa</w:t>
      </w:r>
      <w:proofErr w:type="spellEnd"/>
      <w:r w:rsidRPr="0091357F">
        <w:rPr>
          <w:rFonts w:cs="Arial"/>
        </w:rPr>
        <w:t xml:space="preserve">, bill </w:t>
      </w:r>
      <w:proofErr w:type="spellStart"/>
      <w:r w:rsidRPr="0091357F">
        <w:rPr>
          <w:rFonts w:cs="Arial"/>
        </w:rPr>
        <w:t>en</w:t>
      </w:r>
      <w:proofErr w:type="spellEnd"/>
      <w:r w:rsidRPr="0091357F">
        <w:rPr>
          <w:rFonts w:cs="Arial"/>
        </w:rPr>
        <w:t xml:space="preserve"> education.</w:t>
      </w:r>
    </w:p>
    <w:p w14:paraId="4D6AD63B" w14:textId="3A5B9092" w:rsidR="000A168D" w:rsidRDefault="00F64174" w:rsidP="000E08BA">
      <w:pPr>
        <w:spacing w:before="60" w:after="160" w:line="23" w:lineRule="atLeast"/>
        <w:rPr>
          <w:rFonts w:cs="Arial"/>
        </w:rPr>
      </w:pPr>
      <w:proofErr w:type="spellStart"/>
      <w:r w:rsidRPr="003439BF">
        <w:rPr>
          <w:rFonts w:cs="Arial"/>
          <w:b/>
          <w:bCs/>
        </w:rPr>
        <w:t>Wannim</w:t>
      </w:r>
      <w:proofErr w:type="spellEnd"/>
      <w:r w:rsidRPr="003439BF">
        <w:rPr>
          <w:rFonts w:cs="Arial"/>
          <w:b/>
          <w:bCs/>
        </w:rPr>
        <w:t xml:space="preserve"> </w:t>
      </w:r>
      <w:proofErr w:type="spellStart"/>
      <w:r w:rsidRPr="003439BF">
        <w:rPr>
          <w:rFonts w:cs="Arial"/>
          <w:b/>
          <w:bCs/>
        </w:rPr>
        <w:t>yu</w:t>
      </w:r>
      <w:proofErr w:type="spellEnd"/>
      <w:r w:rsidRPr="003439BF">
        <w:rPr>
          <w:rFonts w:cs="Arial"/>
          <w:b/>
          <w:bCs/>
        </w:rPr>
        <w:t xml:space="preserve"> </w:t>
      </w:r>
      <w:proofErr w:type="spellStart"/>
      <w:r w:rsidRPr="003439BF">
        <w:rPr>
          <w:rFonts w:cs="Arial"/>
          <w:b/>
          <w:bCs/>
        </w:rPr>
        <w:t>kaan</w:t>
      </w:r>
      <w:proofErr w:type="spellEnd"/>
      <w:r w:rsidRPr="003439BF">
        <w:rPr>
          <w:rFonts w:cs="Arial"/>
          <w:b/>
          <w:bCs/>
        </w:rPr>
        <w:t xml:space="preserve"> </w:t>
      </w:r>
      <w:proofErr w:type="spellStart"/>
      <w:r w:rsidRPr="003439BF">
        <w:rPr>
          <w:rFonts w:cs="Arial"/>
          <w:b/>
          <w:bCs/>
        </w:rPr>
        <w:t>yujim</w:t>
      </w:r>
      <w:proofErr w:type="spellEnd"/>
      <w:r w:rsidRPr="003439BF">
        <w:rPr>
          <w:rFonts w:cs="Arial"/>
          <w:b/>
          <w:bCs/>
        </w:rPr>
        <w:t xml:space="preserve"> SmartCard or enhanced Income Management account </w:t>
      </w:r>
      <w:proofErr w:type="spellStart"/>
      <w:r w:rsidRPr="003439BF">
        <w:rPr>
          <w:rFonts w:cs="Arial"/>
          <w:b/>
          <w:bCs/>
        </w:rPr>
        <w:t>blanga</w:t>
      </w:r>
      <w:proofErr w:type="spellEnd"/>
      <w:r w:rsidRPr="003439BF">
        <w:rPr>
          <w:rFonts w:cs="Arial"/>
          <w:b/>
          <w:bCs/>
        </w:rPr>
        <w:t>?</w:t>
      </w:r>
    </w:p>
    <w:p w14:paraId="3A85BF3F" w14:textId="77777777" w:rsidR="00335CB3" w:rsidRPr="0091357F" w:rsidRDefault="00335CB3" w:rsidP="000E08BA">
      <w:pPr>
        <w:pStyle w:val="ListParagraph"/>
        <w:numPr>
          <w:ilvl w:val="0"/>
          <w:numId w:val="15"/>
        </w:numPr>
        <w:spacing w:before="60" w:after="160" w:line="23" w:lineRule="atLeast"/>
        <w:contextualSpacing w:val="0"/>
        <w:rPr>
          <w:rFonts w:cs="Arial"/>
          <w:color w:val="000000" w:themeColor="text1"/>
        </w:rPr>
      </w:pPr>
      <w:r w:rsidRPr="0091357F">
        <w:rPr>
          <w:rFonts w:cs="Arial"/>
          <w:color w:val="000000" w:themeColor="text1"/>
        </w:rPr>
        <w:t xml:space="preserve">Yu </w:t>
      </w:r>
      <w:proofErr w:type="spellStart"/>
      <w:r w:rsidRPr="0091357F">
        <w:rPr>
          <w:rFonts w:cs="Arial"/>
          <w:color w:val="000000" w:themeColor="text1"/>
        </w:rPr>
        <w:t>kaan</w:t>
      </w:r>
      <w:proofErr w:type="spellEnd"/>
      <w:r w:rsidRPr="0091357F">
        <w:rPr>
          <w:rFonts w:cs="Arial"/>
          <w:color w:val="000000" w:themeColor="text1"/>
        </w:rPr>
        <w:t xml:space="preserve"> </w:t>
      </w:r>
      <w:proofErr w:type="spellStart"/>
      <w:r w:rsidRPr="0091357F">
        <w:rPr>
          <w:rFonts w:cs="Arial"/>
          <w:color w:val="000000" w:themeColor="text1"/>
        </w:rPr>
        <w:t>yujim</w:t>
      </w:r>
      <w:proofErr w:type="spellEnd"/>
      <w:r w:rsidRPr="0091357F">
        <w:rPr>
          <w:rFonts w:cs="Arial"/>
          <w:color w:val="000000" w:themeColor="text1"/>
        </w:rPr>
        <w:t xml:space="preserve"> SmartCard </w:t>
      </w:r>
      <w:proofErr w:type="spellStart"/>
      <w:r w:rsidRPr="0091357F">
        <w:rPr>
          <w:rFonts w:cs="Arial"/>
          <w:color w:val="000000" w:themeColor="text1"/>
        </w:rPr>
        <w:t>bla</w:t>
      </w:r>
      <w:proofErr w:type="spellEnd"/>
      <w:r w:rsidRPr="0091357F">
        <w:rPr>
          <w:rFonts w:cs="Arial"/>
          <w:color w:val="000000" w:themeColor="text1"/>
        </w:rPr>
        <w:t>:</w:t>
      </w:r>
    </w:p>
    <w:p w14:paraId="38069F7D" w14:textId="77777777" w:rsidR="00335CB3" w:rsidRPr="0091357F" w:rsidRDefault="00335CB3" w:rsidP="000E08BA">
      <w:pPr>
        <w:pStyle w:val="ListParagraph"/>
        <w:numPr>
          <w:ilvl w:val="1"/>
          <w:numId w:val="11"/>
        </w:numPr>
        <w:spacing w:before="60" w:after="160" w:line="23" w:lineRule="atLeast"/>
        <w:contextualSpacing w:val="0"/>
        <w:rPr>
          <w:rFonts w:cs="Arial"/>
        </w:rPr>
      </w:pPr>
      <w:proofErr w:type="spellStart"/>
      <w:r w:rsidRPr="0091357F">
        <w:rPr>
          <w:rFonts w:cs="Arial"/>
        </w:rPr>
        <w:t>buyim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simoke</w:t>
      </w:r>
      <w:proofErr w:type="spellEnd"/>
    </w:p>
    <w:p w14:paraId="712162D0" w14:textId="77777777" w:rsidR="00335CB3" w:rsidRPr="0091357F" w:rsidRDefault="00335CB3" w:rsidP="000E08BA">
      <w:pPr>
        <w:pStyle w:val="ListParagraph"/>
        <w:numPr>
          <w:ilvl w:val="1"/>
          <w:numId w:val="11"/>
        </w:numPr>
        <w:spacing w:before="60" w:after="160" w:line="23" w:lineRule="atLeast"/>
        <w:contextualSpacing w:val="0"/>
        <w:rPr>
          <w:rFonts w:cs="Arial"/>
        </w:rPr>
      </w:pPr>
      <w:r w:rsidRPr="0091357F">
        <w:rPr>
          <w:rFonts w:cs="Arial"/>
        </w:rPr>
        <w:t>pornography</w:t>
      </w:r>
    </w:p>
    <w:p w14:paraId="28D8AEB0" w14:textId="77777777" w:rsidR="00335CB3" w:rsidRPr="0091357F" w:rsidRDefault="00335CB3" w:rsidP="000E08BA">
      <w:pPr>
        <w:pStyle w:val="ListParagraph"/>
        <w:numPr>
          <w:ilvl w:val="1"/>
          <w:numId w:val="11"/>
        </w:numPr>
        <w:spacing w:before="60" w:after="160" w:line="23" w:lineRule="atLeast"/>
        <w:contextualSpacing w:val="0"/>
        <w:rPr>
          <w:rFonts w:cs="Arial"/>
        </w:rPr>
      </w:pPr>
      <w:r w:rsidRPr="0091357F">
        <w:rPr>
          <w:rFonts w:cs="Arial"/>
        </w:rPr>
        <w:t>or grog</w:t>
      </w:r>
    </w:p>
    <w:p w14:paraId="1BB269C9" w14:textId="77777777" w:rsidR="00335CB3" w:rsidRPr="0091357F" w:rsidRDefault="00335CB3" w:rsidP="000E08BA">
      <w:pPr>
        <w:pStyle w:val="ListParagraph"/>
        <w:numPr>
          <w:ilvl w:val="1"/>
          <w:numId w:val="11"/>
        </w:numPr>
        <w:spacing w:before="60" w:after="160" w:line="23" w:lineRule="atLeast"/>
        <w:contextualSpacing w:val="0"/>
        <w:rPr>
          <w:rFonts w:cs="Arial"/>
        </w:rPr>
      </w:pP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kaan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yujim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bla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gemble</w:t>
      </w:r>
      <w:proofErr w:type="spellEnd"/>
    </w:p>
    <w:p w14:paraId="648F99DA" w14:textId="77777777" w:rsidR="00335CB3" w:rsidRPr="0091357F" w:rsidRDefault="00335CB3" w:rsidP="000E08BA">
      <w:pPr>
        <w:pStyle w:val="ListParagraph"/>
        <w:numPr>
          <w:ilvl w:val="1"/>
          <w:numId w:val="11"/>
        </w:numPr>
        <w:spacing w:before="60" w:after="160" w:line="23" w:lineRule="atLeast"/>
        <w:contextualSpacing w:val="0"/>
        <w:rPr>
          <w:rFonts w:cs="Arial"/>
        </w:rPr>
      </w:pP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kaan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buyim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gifkad</w:t>
      </w:r>
      <w:proofErr w:type="spellEnd"/>
    </w:p>
    <w:p w14:paraId="7B1379A3" w14:textId="619F37A6" w:rsidR="000A168D" w:rsidRPr="000C4671" w:rsidRDefault="00335CB3" w:rsidP="000E08BA">
      <w:pPr>
        <w:pStyle w:val="ListParagraph"/>
        <w:numPr>
          <w:ilvl w:val="1"/>
          <w:numId w:val="11"/>
        </w:numPr>
        <w:spacing w:before="60" w:after="160" w:line="23" w:lineRule="atLeast"/>
        <w:contextualSpacing w:val="0"/>
        <w:rPr>
          <w:rFonts w:cs="Arial"/>
        </w:rPr>
      </w:pPr>
      <w:proofErr w:type="spellStart"/>
      <w:r w:rsidRPr="0091357F">
        <w:rPr>
          <w:rFonts w:cs="Arial"/>
        </w:rPr>
        <w:t>en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kaan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deigimat</w:t>
      </w:r>
      <w:proofErr w:type="spellEnd"/>
      <w:r w:rsidRPr="0091357F">
        <w:rPr>
          <w:rFonts w:cs="Arial"/>
        </w:rPr>
        <w:t xml:space="preserve"> mani </w:t>
      </w:r>
      <w:proofErr w:type="spellStart"/>
      <w:r w:rsidRPr="0091357F">
        <w:rPr>
          <w:rFonts w:cs="Arial"/>
        </w:rPr>
        <w:t>leigi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benk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kikad</w:t>
      </w:r>
      <w:proofErr w:type="spellEnd"/>
      <w:r w:rsidRPr="0091357F">
        <w:rPr>
          <w:rFonts w:cs="Arial"/>
        </w:rPr>
        <w:t>.</w:t>
      </w:r>
    </w:p>
    <w:p w14:paraId="4EC09706" w14:textId="43FA7330" w:rsidR="0091357F" w:rsidRPr="000C4671" w:rsidRDefault="0074384E" w:rsidP="000E08BA">
      <w:pPr>
        <w:pStyle w:val="ListParagraph"/>
        <w:numPr>
          <w:ilvl w:val="0"/>
          <w:numId w:val="15"/>
        </w:numPr>
        <w:spacing w:before="60" w:after="160" w:line="23" w:lineRule="atLeast"/>
        <w:contextualSpacing w:val="0"/>
        <w:rPr>
          <w:rFonts w:cs="Arial"/>
          <w:b/>
          <w:bCs/>
        </w:rPr>
      </w:pPr>
      <w:r w:rsidRPr="0091357F">
        <w:rPr>
          <w:rFonts w:cs="Arial"/>
        </w:rPr>
        <w:lastRenderedPageBreak/>
        <w:t xml:space="preserve">Services Australia gin album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gat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account. Ip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lib </w:t>
      </w:r>
      <w:proofErr w:type="spellStart"/>
      <w:r w:rsidRPr="0091357F">
        <w:rPr>
          <w:rFonts w:cs="Arial"/>
        </w:rPr>
        <w:t>langa</w:t>
      </w:r>
      <w:proofErr w:type="spellEnd"/>
      <w:r w:rsidRPr="0091357F">
        <w:rPr>
          <w:rFonts w:cs="Arial"/>
        </w:rPr>
        <w:t xml:space="preserve"> Northern Territory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gin </w:t>
      </w:r>
      <w:proofErr w:type="spellStart"/>
      <w:r w:rsidRPr="0091357F">
        <w:rPr>
          <w:rFonts w:cs="Arial"/>
        </w:rPr>
        <w:t>askim</w:t>
      </w:r>
      <w:proofErr w:type="spellEnd"/>
      <w:r w:rsidRPr="0091357F">
        <w:rPr>
          <w:rFonts w:cs="Arial"/>
        </w:rPr>
        <w:t xml:space="preserve"> Services Australia </w:t>
      </w:r>
      <w:proofErr w:type="spellStart"/>
      <w:r w:rsidRPr="0091357F">
        <w:rPr>
          <w:rFonts w:cs="Arial"/>
        </w:rPr>
        <w:t>ba</w:t>
      </w:r>
      <w:proofErr w:type="spellEnd"/>
      <w:r w:rsidRPr="0091357F">
        <w:rPr>
          <w:rFonts w:cs="Arial"/>
        </w:rPr>
        <w:t xml:space="preserve"> </w:t>
      </w:r>
      <w:proofErr w:type="spellStart"/>
      <w:r w:rsidRPr="0091357F">
        <w:rPr>
          <w:rFonts w:cs="Arial"/>
        </w:rPr>
        <w:t>gajim</w:t>
      </w:r>
      <w:proofErr w:type="spellEnd"/>
      <w:r w:rsidRPr="0091357F">
        <w:rPr>
          <w:rFonts w:cs="Arial"/>
        </w:rPr>
        <w:t xml:space="preserve"> Traditional Credit Union (TCU) </w:t>
      </w:r>
      <w:proofErr w:type="spellStart"/>
      <w:r w:rsidRPr="0091357F">
        <w:rPr>
          <w:rFonts w:cs="Arial"/>
        </w:rPr>
        <w:t>ba</w:t>
      </w:r>
      <w:proofErr w:type="spellEnd"/>
      <w:r w:rsidRPr="0091357F">
        <w:rPr>
          <w:rFonts w:cs="Arial"/>
        </w:rPr>
        <w:t xml:space="preserve"> album </w:t>
      </w:r>
      <w:proofErr w:type="spellStart"/>
      <w:r w:rsidRPr="0091357F">
        <w:rPr>
          <w:rFonts w:cs="Arial"/>
        </w:rPr>
        <w:t>yu</w:t>
      </w:r>
      <w:proofErr w:type="spellEnd"/>
      <w:r w:rsidRPr="0091357F">
        <w:rPr>
          <w:rFonts w:cs="Arial"/>
        </w:rPr>
        <w:t xml:space="preserve"> du.</w:t>
      </w:r>
    </w:p>
    <w:p w14:paraId="52C04D3C" w14:textId="77777777" w:rsidR="0091357F" w:rsidRPr="0074442C" w:rsidRDefault="0091357F" w:rsidP="000E08BA">
      <w:pPr>
        <w:spacing w:before="60" w:after="160" w:line="23" w:lineRule="atLeast"/>
        <w:rPr>
          <w:rFonts w:eastAsia="Batang" w:cs="Arial"/>
          <w:b/>
          <w:bCs/>
          <w:lang w:eastAsia="ko-KR"/>
        </w:rPr>
      </w:pPr>
      <w:proofErr w:type="spellStart"/>
      <w:r w:rsidRPr="0074442C">
        <w:rPr>
          <w:rFonts w:cs="Arial"/>
          <w:b/>
          <w:bCs/>
        </w:rPr>
        <w:t>Bla</w:t>
      </w:r>
      <w:proofErr w:type="spellEnd"/>
      <w:r w:rsidRPr="0074442C">
        <w:rPr>
          <w:rFonts w:cs="Arial"/>
          <w:b/>
          <w:bCs/>
        </w:rPr>
        <w:t xml:space="preserve"> </w:t>
      </w:r>
      <w:proofErr w:type="spellStart"/>
      <w:r w:rsidRPr="0074442C">
        <w:rPr>
          <w:rFonts w:cs="Arial"/>
          <w:b/>
          <w:bCs/>
        </w:rPr>
        <w:t>faindat</w:t>
      </w:r>
      <w:proofErr w:type="spellEnd"/>
      <w:r w:rsidRPr="0074442C">
        <w:rPr>
          <w:rFonts w:cs="Arial"/>
          <w:b/>
          <w:bCs/>
        </w:rPr>
        <w:t xml:space="preserve"> </w:t>
      </w:r>
      <w:proofErr w:type="spellStart"/>
      <w:r w:rsidRPr="0074442C">
        <w:rPr>
          <w:rFonts w:cs="Arial"/>
          <w:b/>
          <w:bCs/>
        </w:rPr>
        <w:t>mo</w:t>
      </w:r>
      <w:proofErr w:type="spellEnd"/>
      <w:r w:rsidRPr="0074442C">
        <w:rPr>
          <w:rFonts w:eastAsia="Batang" w:cs="Arial" w:hint="eastAsia"/>
          <w:b/>
          <w:bCs/>
          <w:lang w:eastAsia="ko-KR"/>
        </w:rPr>
        <w:t>:</w:t>
      </w:r>
    </w:p>
    <w:p w14:paraId="365FE9E3" w14:textId="77777777" w:rsidR="0091357F" w:rsidRPr="0074442C" w:rsidRDefault="0091357F" w:rsidP="000E08BA">
      <w:pPr>
        <w:pStyle w:val="ListParagraph"/>
        <w:numPr>
          <w:ilvl w:val="0"/>
          <w:numId w:val="13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r>
        <w:rPr>
          <w:rFonts w:cs="Arial"/>
        </w:rPr>
        <w:t>G</w:t>
      </w:r>
      <w:r w:rsidRPr="0074442C">
        <w:rPr>
          <w:rFonts w:cs="Arial"/>
        </w:rPr>
        <w:t xml:space="preserve">o </w:t>
      </w:r>
      <w:proofErr w:type="spellStart"/>
      <w:r w:rsidRPr="0074442C">
        <w:rPr>
          <w:rFonts w:cs="Arial"/>
        </w:rPr>
        <w:t>na</w:t>
      </w:r>
      <w:proofErr w:type="spellEnd"/>
      <w:r w:rsidRPr="0074442C">
        <w:rPr>
          <w:rFonts w:cs="Arial"/>
        </w:rPr>
        <w:t xml:space="preserve"> </w:t>
      </w:r>
      <w:proofErr w:type="spellStart"/>
      <w:r w:rsidRPr="0074442C">
        <w:rPr>
          <w:rFonts w:cs="Arial"/>
        </w:rPr>
        <w:t>dijan</w:t>
      </w:r>
      <w:proofErr w:type="spellEnd"/>
      <w:r w:rsidRPr="0074442C">
        <w:rPr>
          <w:rFonts w:cs="Arial"/>
        </w:rPr>
        <w:t xml:space="preserve"> </w:t>
      </w:r>
      <w:proofErr w:type="spellStart"/>
      <w:r w:rsidRPr="0074442C">
        <w:rPr>
          <w:rFonts w:cs="Arial"/>
        </w:rPr>
        <w:t>websait</w:t>
      </w:r>
      <w:proofErr w:type="spellEnd"/>
      <w:r w:rsidRPr="0074442C">
        <w:rPr>
          <w:rFonts w:cs="Arial"/>
        </w:rPr>
        <w:t xml:space="preserve"> servicesaustralia.gov.au/smartcard</w:t>
      </w:r>
      <w:r>
        <w:rPr>
          <w:rFonts w:cs="Arial"/>
        </w:rPr>
        <w:t>, or</w:t>
      </w:r>
    </w:p>
    <w:p w14:paraId="08E42858" w14:textId="77777777" w:rsidR="005778CB" w:rsidRPr="005778CB" w:rsidRDefault="0091357F" w:rsidP="000E08BA">
      <w:pPr>
        <w:pStyle w:val="ListParagraph"/>
        <w:numPr>
          <w:ilvl w:val="0"/>
          <w:numId w:val="13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proofErr w:type="spellStart"/>
      <w:r>
        <w:rPr>
          <w:rFonts w:cs="Arial"/>
        </w:rPr>
        <w:t>K</w:t>
      </w:r>
      <w:r w:rsidRPr="0074442C">
        <w:rPr>
          <w:rFonts w:cs="Arial"/>
        </w:rPr>
        <w:t>ollim</w:t>
      </w:r>
      <w:proofErr w:type="spellEnd"/>
      <w:r w:rsidRPr="0074442C">
        <w:rPr>
          <w:rFonts w:cs="Arial"/>
        </w:rPr>
        <w:t xml:space="preserve"> 1800 252 604</w:t>
      </w:r>
      <w:r>
        <w:rPr>
          <w:rFonts w:cs="Arial"/>
        </w:rPr>
        <w:t xml:space="preserve"> (</w:t>
      </w:r>
      <w:proofErr w:type="spellStart"/>
      <w:r>
        <w:rPr>
          <w:rFonts w:cs="Arial"/>
        </w:rPr>
        <w:t>y</w:t>
      </w:r>
      <w:r w:rsidRPr="0074442C">
        <w:rPr>
          <w:rFonts w:cs="Arial"/>
        </w:rPr>
        <w:t>u</w:t>
      </w:r>
      <w:proofErr w:type="spellEnd"/>
      <w:r w:rsidRPr="0074442C">
        <w:rPr>
          <w:rFonts w:cs="Arial"/>
        </w:rPr>
        <w:t xml:space="preserve"> gin </w:t>
      </w:r>
      <w:proofErr w:type="spellStart"/>
      <w:r w:rsidRPr="0074442C">
        <w:rPr>
          <w:rFonts w:cs="Arial"/>
        </w:rPr>
        <w:t>gajim</w:t>
      </w:r>
      <w:proofErr w:type="spellEnd"/>
      <w:r w:rsidRPr="0074442C">
        <w:rPr>
          <w:rFonts w:cs="Arial"/>
        </w:rPr>
        <w:t xml:space="preserve"> interpreter if </w:t>
      </w:r>
      <w:proofErr w:type="spellStart"/>
      <w:r w:rsidRPr="0074442C">
        <w:rPr>
          <w:rFonts w:cs="Arial"/>
        </w:rPr>
        <w:t>yu</w:t>
      </w:r>
      <w:proofErr w:type="spellEnd"/>
      <w:r w:rsidRPr="0074442C">
        <w:rPr>
          <w:rFonts w:cs="Arial"/>
        </w:rPr>
        <w:t xml:space="preserve"> </w:t>
      </w:r>
      <w:proofErr w:type="spellStart"/>
      <w:r w:rsidRPr="0074442C">
        <w:rPr>
          <w:rFonts w:cs="Arial"/>
        </w:rPr>
        <w:t>wandim</w:t>
      </w:r>
      <w:proofErr w:type="spellEnd"/>
      <w:r>
        <w:rPr>
          <w:rFonts w:cs="Arial"/>
        </w:rPr>
        <w:t>),</w:t>
      </w:r>
      <w:r w:rsidRPr="0074442C">
        <w:rPr>
          <w:rFonts w:cs="Arial"/>
        </w:rPr>
        <w:t xml:space="preserve"> or</w:t>
      </w:r>
    </w:p>
    <w:p w14:paraId="27326102" w14:textId="7DADA01B" w:rsidR="0091357F" w:rsidRPr="005778CB" w:rsidRDefault="0091357F" w:rsidP="000E08BA">
      <w:pPr>
        <w:pStyle w:val="ListParagraph"/>
        <w:numPr>
          <w:ilvl w:val="0"/>
          <w:numId w:val="13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r w:rsidRPr="005778CB">
        <w:rPr>
          <w:rFonts w:cs="Arial"/>
        </w:rPr>
        <w:t xml:space="preserve">Go </w:t>
      </w:r>
      <w:proofErr w:type="spellStart"/>
      <w:r w:rsidRPr="005778CB">
        <w:rPr>
          <w:rFonts w:cs="Arial"/>
        </w:rPr>
        <w:t>langa</w:t>
      </w:r>
      <w:proofErr w:type="spellEnd"/>
      <w:r w:rsidRPr="005778CB">
        <w:rPr>
          <w:rFonts w:cs="Arial"/>
        </w:rPr>
        <w:t xml:space="preserve"> service centre.</w:t>
      </w:r>
    </w:p>
    <w:p w14:paraId="38BC606C" w14:textId="0D01BB9E" w:rsidR="00240DD1" w:rsidRPr="00B91E3E" w:rsidRDefault="00240DD1" w:rsidP="005778CB">
      <w:pPr>
        <w:spacing w:after="160"/>
      </w:pPr>
    </w:p>
    <w:sectPr w:rsidR="00240DD1" w:rsidRPr="00B91E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2CD62" w14:textId="77777777" w:rsidR="002819F2" w:rsidRDefault="002819F2" w:rsidP="00B04ED8">
      <w:pPr>
        <w:spacing w:after="0" w:line="240" w:lineRule="auto"/>
      </w:pPr>
      <w:r>
        <w:separator/>
      </w:r>
    </w:p>
  </w:endnote>
  <w:endnote w:type="continuationSeparator" w:id="0">
    <w:p w14:paraId="567246E1" w14:textId="77777777" w:rsidR="002819F2" w:rsidRDefault="002819F2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633C5" w14:textId="77777777" w:rsidR="002819F2" w:rsidRDefault="002819F2" w:rsidP="00B04ED8">
      <w:pPr>
        <w:spacing w:after="0" w:line="240" w:lineRule="auto"/>
      </w:pPr>
      <w:r>
        <w:separator/>
      </w:r>
    </w:p>
  </w:footnote>
  <w:footnote w:type="continuationSeparator" w:id="0">
    <w:p w14:paraId="645D7D27" w14:textId="77777777" w:rsidR="002819F2" w:rsidRDefault="002819F2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80891"/>
    <w:multiLevelType w:val="hybridMultilevel"/>
    <w:tmpl w:val="4E1E57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10"/>
  </w:num>
  <w:num w:numId="2" w16cid:durableId="1465810450">
    <w:abstractNumId w:val="9"/>
  </w:num>
  <w:num w:numId="3" w16cid:durableId="649749326">
    <w:abstractNumId w:val="5"/>
  </w:num>
  <w:num w:numId="4" w16cid:durableId="954873653">
    <w:abstractNumId w:val="3"/>
  </w:num>
  <w:num w:numId="5" w16cid:durableId="235676518">
    <w:abstractNumId w:val="3"/>
  </w:num>
  <w:num w:numId="6" w16cid:durableId="2087991012">
    <w:abstractNumId w:val="1"/>
  </w:num>
  <w:num w:numId="7" w16cid:durableId="2120172916">
    <w:abstractNumId w:val="4"/>
  </w:num>
  <w:num w:numId="8" w16cid:durableId="412626009">
    <w:abstractNumId w:val="12"/>
  </w:num>
  <w:num w:numId="9" w16cid:durableId="1460608755">
    <w:abstractNumId w:val="11"/>
  </w:num>
  <w:num w:numId="10" w16cid:durableId="986665818">
    <w:abstractNumId w:val="8"/>
  </w:num>
  <w:num w:numId="11" w16cid:durableId="401371915">
    <w:abstractNumId w:val="7"/>
  </w:num>
  <w:num w:numId="12" w16cid:durableId="1093433001">
    <w:abstractNumId w:val="13"/>
  </w:num>
  <w:num w:numId="13" w16cid:durableId="1196385437">
    <w:abstractNumId w:val="2"/>
  </w:num>
  <w:num w:numId="14" w16cid:durableId="2006784552">
    <w:abstractNumId w:val="6"/>
  </w:num>
  <w:num w:numId="15" w16cid:durableId="1628928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A168D"/>
    <w:rsid w:val="000B071E"/>
    <w:rsid w:val="000C4671"/>
    <w:rsid w:val="000E08BA"/>
    <w:rsid w:val="001054B0"/>
    <w:rsid w:val="001404AC"/>
    <w:rsid w:val="00162D36"/>
    <w:rsid w:val="001E630D"/>
    <w:rsid w:val="00210FE0"/>
    <w:rsid w:val="00240DD1"/>
    <w:rsid w:val="002819F2"/>
    <w:rsid w:val="00282B30"/>
    <w:rsid w:val="00284DC9"/>
    <w:rsid w:val="00335CB3"/>
    <w:rsid w:val="00366528"/>
    <w:rsid w:val="003B2BB8"/>
    <w:rsid w:val="003D34FF"/>
    <w:rsid w:val="004B54CA"/>
    <w:rsid w:val="004E5CBF"/>
    <w:rsid w:val="005778CB"/>
    <w:rsid w:val="005C3AA9"/>
    <w:rsid w:val="00620ACD"/>
    <w:rsid w:val="00621FC5"/>
    <w:rsid w:val="00637B02"/>
    <w:rsid w:val="0067218E"/>
    <w:rsid w:val="00683A84"/>
    <w:rsid w:val="006A4CE7"/>
    <w:rsid w:val="006B4395"/>
    <w:rsid w:val="006C2E1D"/>
    <w:rsid w:val="0074384E"/>
    <w:rsid w:val="00757D1F"/>
    <w:rsid w:val="00785261"/>
    <w:rsid w:val="007B0256"/>
    <w:rsid w:val="007D1B28"/>
    <w:rsid w:val="007F02F9"/>
    <w:rsid w:val="00802365"/>
    <w:rsid w:val="00806F33"/>
    <w:rsid w:val="0083177B"/>
    <w:rsid w:val="0090419F"/>
    <w:rsid w:val="0091357F"/>
    <w:rsid w:val="009138B4"/>
    <w:rsid w:val="009225F0"/>
    <w:rsid w:val="0093462C"/>
    <w:rsid w:val="00953795"/>
    <w:rsid w:val="009556F8"/>
    <w:rsid w:val="00974189"/>
    <w:rsid w:val="009D52CE"/>
    <w:rsid w:val="00A45C60"/>
    <w:rsid w:val="00B04ED8"/>
    <w:rsid w:val="00B56715"/>
    <w:rsid w:val="00B91E3E"/>
    <w:rsid w:val="00B92AC1"/>
    <w:rsid w:val="00BA2DB9"/>
    <w:rsid w:val="00BE7148"/>
    <w:rsid w:val="00C22183"/>
    <w:rsid w:val="00C84DD7"/>
    <w:rsid w:val="00CB5863"/>
    <w:rsid w:val="00D55F0A"/>
    <w:rsid w:val="00DA243A"/>
    <w:rsid w:val="00DB380F"/>
    <w:rsid w:val="00E273E4"/>
    <w:rsid w:val="00E33D10"/>
    <w:rsid w:val="00E9300F"/>
    <w:rsid w:val="00F1169C"/>
    <w:rsid w:val="00F30AFE"/>
    <w:rsid w:val="00F64174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1369</Characters>
  <Application>Microsoft Office Word</Application>
  <DocSecurity>0</DocSecurity>
  <Lines>38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[SEC=OFFICIAL]</cp:keywords>
  <dc:description/>
  <cp:lastModifiedBy/>
  <cp:revision>1</cp:revision>
  <dcterms:created xsi:type="dcterms:W3CDTF">2025-07-01T07:05:00Z</dcterms:created>
  <dcterms:modified xsi:type="dcterms:W3CDTF">2025-07-02T00:00:00Z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933B27CA410C4A8B1F9FB203206ACBD7</vt:lpwstr>
  </property>
  <property fmtid="{D5CDD505-2E9C-101B-9397-08002B2CF9AE}" pid="21" name="PM_Hash_Salt">
    <vt:lpwstr>2DA309698C2A841C8C2F99EC829A7A07</vt:lpwstr>
  </property>
  <property fmtid="{D5CDD505-2E9C-101B-9397-08002B2CF9AE}" pid="22" name="PM_Hash_SHA1">
    <vt:lpwstr>FC4A85D56FD45AEE97A0BBA5691940FD3FF7CD42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v=2022.1;a=SHA256;h=B5434C9922243C2CECFD1E1A6F5D7893F4BCBC188AD5CF5417F4A33690F68038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bbf7aa2e44d34497a3630208801a9a38</vt:lpwstr>
  </property>
  <property fmtid="{D5CDD505-2E9C-101B-9397-08002B2CF9AE}" pid="37" name="PMUuid">
    <vt:lpwstr>v=2022.2;d=gov.au;g=46DD6D7C-8107-577B-BC6E-F348953B2E44</vt:lpwstr>
  </property>
</Properties>
</file>