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40B866EE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 </w:t>
      </w:r>
      <w:r w:rsidR="00826B03">
        <w:rPr>
          <w:b/>
          <w:sz w:val="32"/>
        </w:rPr>
        <w:t>Burarra</w:t>
      </w:r>
    </w:p>
    <w:p w14:paraId="48894E6E" w14:textId="0625AAA1" w:rsidR="00240DD1" w:rsidRDefault="00240DD1" w:rsidP="00135296">
      <w:pPr>
        <w:rPr>
          <w:b/>
        </w:rPr>
      </w:pPr>
      <w:r>
        <w:rPr>
          <w:b/>
        </w:rPr>
        <w:t>What is enhanced Income Management – Animated Video</w:t>
      </w:r>
    </w:p>
    <w:p w14:paraId="269E6330" w14:textId="77777777" w:rsidR="004D12EA" w:rsidRDefault="004D12EA" w:rsidP="00B4443B">
      <w:pPr>
        <w:spacing w:before="60" w:after="160" w:line="23" w:lineRule="atLeast"/>
        <w:rPr>
          <w:rFonts w:cs="Arial"/>
          <w:color w:val="000000" w:themeColor="text1"/>
        </w:rPr>
      </w:pPr>
      <w:r w:rsidRPr="004D12EA">
        <w:rPr>
          <w:rFonts w:cs="Arial"/>
          <w:b/>
          <w:bCs/>
          <w:color w:val="000000" w:themeColor="text1"/>
        </w:rPr>
        <w:t>Gun-</w:t>
      </w:r>
      <w:proofErr w:type="spellStart"/>
      <w:r w:rsidRPr="004D12EA">
        <w:rPr>
          <w:rFonts w:cs="Arial"/>
          <w:b/>
          <w:bCs/>
          <w:color w:val="000000" w:themeColor="text1"/>
        </w:rPr>
        <w:t>ngiya</w:t>
      </w:r>
      <w:proofErr w:type="spellEnd"/>
      <w:r w:rsidRPr="004D12EA">
        <w:rPr>
          <w:rFonts w:cs="Arial"/>
          <w:b/>
          <w:bCs/>
          <w:color w:val="000000" w:themeColor="text1"/>
        </w:rPr>
        <w:t xml:space="preserve"> gun-guna </w:t>
      </w:r>
      <w:r w:rsidRPr="004D12EA">
        <w:rPr>
          <w:rFonts w:eastAsia="Batang" w:cs="Arial" w:hint="eastAsia"/>
          <w:b/>
          <w:bCs/>
          <w:color w:val="000000" w:themeColor="text1"/>
          <w:lang w:eastAsia="ko-KR"/>
        </w:rPr>
        <w:t>e</w:t>
      </w:r>
      <w:r w:rsidRPr="004D12EA">
        <w:rPr>
          <w:rFonts w:cs="Arial"/>
          <w:b/>
          <w:bCs/>
          <w:color w:val="000000" w:themeColor="text1"/>
        </w:rPr>
        <w:t>nhanced Income Management?</w:t>
      </w:r>
    </w:p>
    <w:p w14:paraId="798C1A2E" w14:textId="77777777" w:rsidR="004D12EA" w:rsidRPr="004D12EA" w:rsidRDefault="004D12EA" w:rsidP="00B4443B">
      <w:pPr>
        <w:pStyle w:val="ListParagraph"/>
        <w:numPr>
          <w:ilvl w:val="0"/>
          <w:numId w:val="11"/>
        </w:numPr>
        <w:spacing w:after="160"/>
        <w:contextualSpacing w:val="0"/>
        <w:rPr>
          <w:rFonts w:eastAsia="Batang" w:cs="Arial"/>
          <w:lang w:eastAsia="ko-KR"/>
        </w:rPr>
      </w:pPr>
      <w:r w:rsidRPr="004D12EA">
        <w:rPr>
          <w:rFonts w:cs="Arial"/>
        </w:rPr>
        <w:t xml:space="preserve">Enhanced Income Management </w:t>
      </w:r>
      <w:r w:rsidRPr="004D12EA">
        <w:rPr>
          <w:rFonts w:cs="Arial"/>
          <w:lang w:val="es-ES"/>
        </w:rPr>
        <w:t>mu-</w:t>
      </w:r>
      <w:proofErr w:type="spellStart"/>
      <w:r w:rsidRPr="004D12EA">
        <w:rPr>
          <w:rFonts w:cs="Arial"/>
          <w:lang w:val="es-ES"/>
        </w:rPr>
        <w:t>gungaja</w:t>
      </w:r>
      <w:proofErr w:type="spellEnd"/>
      <w:r w:rsidRPr="004D12EA">
        <w:rPr>
          <w:rFonts w:cs="Arial"/>
          <w:lang w:val="es-ES"/>
        </w:rPr>
        <w:t xml:space="preserve"> barra </w:t>
      </w:r>
      <w:proofErr w:type="spellStart"/>
      <w:r w:rsidRPr="004D12EA">
        <w:rPr>
          <w:rFonts w:cs="Arial"/>
          <w:lang w:val="es-ES"/>
        </w:rPr>
        <w:t>nggula</w:t>
      </w:r>
      <w:proofErr w:type="spellEnd"/>
      <w:r w:rsidRPr="004D12EA">
        <w:rPr>
          <w:rFonts w:cs="Arial"/>
          <w:lang w:val="es-ES"/>
        </w:rPr>
        <w:t xml:space="preserve"> </w:t>
      </w:r>
      <w:proofErr w:type="spellStart"/>
      <w:r w:rsidRPr="004D12EA">
        <w:rPr>
          <w:rFonts w:cs="Arial"/>
          <w:lang w:val="es-ES"/>
        </w:rPr>
        <w:t>yuchim</w:t>
      </w:r>
      <w:proofErr w:type="spellEnd"/>
      <w:r w:rsidRPr="004D12EA">
        <w:rPr>
          <w:rFonts w:cs="Arial"/>
          <w:lang w:val="es-ES"/>
        </w:rPr>
        <w:t xml:space="preserve"> </w:t>
      </w:r>
      <w:proofErr w:type="spellStart"/>
      <w:r w:rsidRPr="004D12EA">
        <w:rPr>
          <w:rFonts w:cs="Arial"/>
          <w:lang w:val="es-ES"/>
        </w:rPr>
        <w:t>nyi</w:t>
      </w:r>
      <w:proofErr w:type="spellEnd"/>
      <w:r w:rsidRPr="004D12EA">
        <w:rPr>
          <w:rFonts w:cs="Arial"/>
          <w:lang w:val="es-ES"/>
        </w:rPr>
        <w:t xml:space="preserve">-ni barra </w:t>
      </w:r>
      <w:proofErr w:type="spellStart"/>
      <w:r w:rsidRPr="004D12EA">
        <w:rPr>
          <w:rFonts w:cs="Arial"/>
          <w:lang w:val="es-ES"/>
        </w:rPr>
        <w:t>mun-nginyipa</w:t>
      </w:r>
      <w:proofErr w:type="spellEnd"/>
      <w:r w:rsidRPr="004D12EA">
        <w:rPr>
          <w:rFonts w:cs="Arial"/>
          <w:lang w:val="es-ES"/>
        </w:rPr>
        <w:t xml:space="preserve"> </w:t>
      </w:r>
      <w:proofErr w:type="spellStart"/>
      <w:r w:rsidRPr="004D12EA">
        <w:rPr>
          <w:rFonts w:cs="Arial"/>
          <w:lang w:val="es-ES"/>
        </w:rPr>
        <w:t>rrupiya</w:t>
      </w:r>
      <w:proofErr w:type="spellEnd"/>
      <w:r w:rsidRPr="004D12EA">
        <w:rPr>
          <w:rFonts w:cs="Arial"/>
          <w:lang w:val="es-ES"/>
        </w:rPr>
        <w:t xml:space="preserve"> </w:t>
      </w:r>
      <w:r w:rsidRPr="004D12EA">
        <w:rPr>
          <w:rFonts w:cs="Arial"/>
        </w:rPr>
        <w:t>mun-</w:t>
      </w:r>
      <w:proofErr w:type="spellStart"/>
      <w:r w:rsidRPr="004D12EA">
        <w:rPr>
          <w:rFonts w:cs="Arial"/>
        </w:rPr>
        <w:t>gatiya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nuluwa</w:t>
      </w:r>
      <w:proofErr w:type="spellEnd"/>
      <w:r w:rsidRPr="004D12EA">
        <w:rPr>
          <w:rFonts w:cs="Arial"/>
        </w:rPr>
        <w:t>:</w:t>
      </w:r>
    </w:p>
    <w:p w14:paraId="0ED5410A" w14:textId="77777777" w:rsidR="004D12EA" w:rsidRPr="006571E2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 w:rsidRPr="006571E2">
        <w:rPr>
          <w:rFonts w:cs="Arial"/>
        </w:rPr>
        <w:t>balaj</w:t>
      </w:r>
      <w:r>
        <w:rPr>
          <w:rFonts w:eastAsia="Batang" w:cs="Arial" w:hint="eastAsia"/>
          <w:lang w:eastAsia="ko-KR"/>
        </w:rPr>
        <w:t>a</w:t>
      </w:r>
      <w:proofErr w:type="spellEnd"/>
    </w:p>
    <w:p w14:paraId="262CC685" w14:textId="77777777" w:rsidR="004D12EA" w:rsidRPr="006571E2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6571E2">
        <w:rPr>
          <w:rFonts w:cs="Arial"/>
        </w:rPr>
        <w:t>rent</w:t>
      </w:r>
    </w:p>
    <w:p w14:paraId="1EC8A466" w14:textId="77777777" w:rsidR="004D12EA" w:rsidRPr="006571E2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6571E2">
        <w:rPr>
          <w:rFonts w:cs="Arial"/>
        </w:rPr>
        <w:t xml:space="preserve">bills </w:t>
      </w:r>
    </w:p>
    <w:p w14:paraId="255D5E8A" w14:textId="77777777" w:rsidR="004D12EA" w:rsidRPr="004D12EA" w:rsidRDefault="004D12EA" w:rsidP="00B4443B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cs="Arial"/>
        </w:rPr>
      </w:pPr>
      <w:proofErr w:type="spellStart"/>
      <w:r w:rsidRPr="006571E2">
        <w:rPr>
          <w:rFonts w:cs="Arial"/>
        </w:rPr>
        <w:t>rrapa</w:t>
      </w:r>
      <w:proofErr w:type="spellEnd"/>
      <w:r w:rsidRPr="006571E2">
        <w:rPr>
          <w:rFonts w:cs="Arial"/>
        </w:rPr>
        <w:t xml:space="preserve"> school.</w:t>
      </w:r>
    </w:p>
    <w:p w14:paraId="38BC606C" w14:textId="51FE28D8" w:rsidR="00240DD1" w:rsidRPr="004D12EA" w:rsidRDefault="004D12EA" w:rsidP="00B4443B">
      <w:pPr>
        <w:pStyle w:val="ListParagraph"/>
        <w:numPr>
          <w:ilvl w:val="0"/>
          <w:numId w:val="1"/>
        </w:numPr>
        <w:spacing w:after="160"/>
        <w:contextualSpacing w:val="0"/>
      </w:pPr>
      <w:proofErr w:type="spellStart"/>
      <w:r w:rsidRPr="006571E2">
        <w:rPr>
          <w:rFonts w:cs="Arial"/>
        </w:rPr>
        <w:t>Nginyipa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ny-jata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yuchim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nyi-ni</w:t>
      </w:r>
      <w:proofErr w:type="spellEnd"/>
      <w:r w:rsidRPr="006571E2">
        <w:rPr>
          <w:rFonts w:cs="Arial"/>
        </w:rPr>
        <w:t xml:space="preserve"> barra </w:t>
      </w:r>
      <w:r>
        <w:rPr>
          <w:rFonts w:eastAsia="Batang" w:cs="Arial" w:hint="eastAsia"/>
          <w:lang w:eastAsia="ko-KR"/>
        </w:rPr>
        <w:t>e</w:t>
      </w:r>
      <w:r w:rsidRPr="006571E2">
        <w:rPr>
          <w:rFonts w:cs="Arial"/>
        </w:rPr>
        <w:t xml:space="preserve">nhanced Income Management </w:t>
      </w:r>
      <w:proofErr w:type="spellStart"/>
      <w:r w:rsidRPr="006571E2">
        <w:rPr>
          <w:rFonts w:cs="Arial"/>
        </w:rPr>
        <w:t>rrapany</w:t>
      </w:r>
      <w:proofErr w:type="spellEnd"/>
      <w:r w:rsidRPr="006571E2">
        <w:rPr>
          <w:rFonts w:cs="Arial"/>
        </w:rPr>
        <w:t xml:space="preserve">-ma barra Centrelink Payment, Services </w:t>
      </w:r>
      <w:r>
        <w:rPr>
          <w:rFonts w:eastAsia="Batang" w:cs="Arial" w:hint="eastAsia"/>
          <w:lang w:eastAsia="ko-KR"/>
        </w:rPr>
        <w:t>A</w:t>
      </w:r>
      <w:r w:rsidRPr="006571E2">
        <w:rPr>
          <w:rFonts w:cs="Arial"/>
        </w:rPr>
        <w:t xml:space="preserve">ustralia </w:t>
      </w:r>
      <w:r>
        <w:rPr>
          <w:rFonts w:eastAsia="Batang" w:cs="Arial" w:hint="eastAsia"/>
          <w:lang w:eastAsia="ko-KR"/>
        </w:rPr>
        <w:t>m</w:t>
      </w:r>
      <w:r w:rsidRPr="006571E2">
        <w:rPr>
          <w:rFonts w:cs="Arial"/>
        </w:rPr>
        <w:t>i-</w:t>
      </w:r>
      <w:proofErr w:type="spellStart"/>
      <w:r w:rsidRPr="006571E2">
        <w:rPr>
          <w:rFonts w:cs="Arial"/>
        </w:rPr>
        <w:t>bi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gurrma</w:t>
      </w:r>
      <w:proofErr w:type="spellEnd"/>
      <w:r w:rsidRPr="006571E2">
        <w:rPr>
          <w:rFonts w:cs="Arial"/>
        </w:rPr>
        <w:t xml:space="preserve"> barra mun-</w:t>
      </w:r>
      <w:proofErr w:type="spellStart"/>
      <w:r w:rsidRPr="006571E2">
        <w:rPr>
          <w:rFonts w:cs="Arial"/>
        </w:rPr>
        <w:t>nginyipa</w:t>
      </w:r>
      <w:proofErr w:type="spellEnd"/>
      <w:r w:rsidRPr="006571E2">
        <w:rPr>
          <w:rFonts w:cs="Arial"/>
        </w:rPr>
        <w:t xml:space="preserve"> normal </w:t>
      </w:r>
      <w:proofErr w:type="spellStart"/>
      <w:r w:rsidRPr="006571E2">
        <w:rPr>
          <w:rFonts w:cs="Arial"/>
        </w:rPr>
        <w:t>rrupiya</w:t>
      </w:r>
      <w:proofErr w:type="spellEnd"/>
      <w:r w:rsidRPr="006571E2">
        <w:rPr>
          <w:rFonts w:cs="Arial"/>
        </w:rPr>
        <w:t xml:space="preserve"> account mu-</w:t>
      </w:r>
      <w:proofErr w:type="spellStart"/>
      <w:r w:rsidRPr="006571E2">
        <w:rPr>
          <w:rFonts w:cs="Arial"/>
        </w:rPr>
        <w:t>guyinda</w:t>
      </w:r>
      <w:proofErr w:type="spellEnd"/>
      <w:r w:rsidRPr="006571E2">
        <w:rPr>
          <w:rFonts w:cs="Arial"/>
        </w:rPr>
        <w:t>.</w:t>
      </w:r>
      <w:r>
        <w:rPr>
          <w:rFonts w:eastAsia="Batang" w:cs="Arial" w:hint="eastAsia"/>
          <w:lang w:eastAsia="ko-KR"/>
        </w:rPr>
        <w:t xml:space="preserve"> </w:t>
      </w:r>
      <w:proofErr w:type="spellStart"/>
      <w:r w:rsidRPr="006571E2">
        <w:rPr>
          <w:rFonts w:cs="Arial"/>
        </w:rPr>
        <w:t>Birripa</w:t>
      </w:r>
      <w:proofErr w:type="spellEnd"/>
      <w:r w:rsidRPr="006571E2">
        <w:rPr>
          <w:rFonts w:cs="Arial"/>
        </w:rPr>
        <w:t xml:space="preserve"> barra mun-</w:t>
      </w:r>
      <w:proofErr w:type="spellStart"/>
      <w:r w:rsidRPr="006571E2">
        <w:rPr>
          <w:rFonts w:cs="Arial"/>
        </w:rPr>
        <w:t>golmbagolmba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mbi</w:t>
      </w:r>
      <w:proofErr w:type="spellEnd"/>
      <w:r w:rsidRPr="006571E2">
        <w:rPr>
          <w:rFonts w:cs="Arial"/>
        </w:rPr>
        <w:t>-ma barra mun-</w:t>
      </w:r>
      <w:proofErr w:type="spellStart"/>
      <w:r w:rsidRPr="006571E2">
        <w:rPr>
          <w:rFonts w:cs="Arial"/>
        </w:rPr>
        <w:t>nginyipa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rrupiya</w:t>
      </w:r>
      <w:proofErr w:type="spellEnd"/>
      <w:r w:rsidRPr="006571E2">
        <w:rPr>
          <w:rFonts w:cs="Arial"/>
        </w:rPr>
        <w:t xml:space="preserve"> mi-</w:t>
      </w:r>
      <w:proofErr w:type="spellStart"/>
      <w:r w:rsidRPr="006571E2">
        <w:rPr>
          <w:rFonts w:cs="Arial"/>
        </w:rPr>
        <w:t>barnja</w:t>
      </w:r>
      <w:proofErr w:type="spellEnd"/>
      <w:r w:rsidRPr="006571E2">
        <w:rPr>
          <w:rFonts w:cs="Arial"/>
        </w:rPr>
        <w:t xml:space="preserve"> barra </w:t>
      </w:r>
      <w:r>
        <w:rPr>
          <w:rFonts w:eastAsia="Batang" w:cs="Arial" w:hint="eastAsia"/>
          <w:lang w:eastAsia="ko-KR"/>
        </w:rPr>
        <w:t>e</w:t>
      </w:r>
      <w:r w:rsidRPr="006571E2">
        <w:rPr>
          <w:rFonts w:cs="Arial"/>
        </w:rPr>
        <w:t xml:space="preserve">nhanced Income Management account </w:t>
      </w:r>
      <w:proofErr w:type="spellStart"/>
      <w:r w:rsidRPr="006571E2">
        <w:rPr>
          <w:rFonts w:cs="Arial"/>
        </w:rPr>
        <w:t>gu-guyinda</w:t>
      </w:r>
      <w:proofErr w:type="spellEnd"/>
      <w:r w:rsidRPr="006571E2">
        <w:rPr>
          <w:rFonts w:cs="Arial"/>
        </w:rPr>
        <w:t>.</w:t>
      </w:r>
    </w:p>
    <w:p w14:paraId="4A254F09" w14:textId="4FF70FF6" w:rsidR="004D12EA" w:rsidRPr="004D12EA" w:rsidRDefault="004D12EA" w:rsidP="00B4443B">
      <w:pPr>
        <w:pStyle w:val="ListParagraph"/>
        <w:numPr>
          <w:ilvl w:val="0"/>
          <w:numId w:val="1"/>
        </w:numPr>
        <w:spacing w:after="160"/>
        <w:contextualSpacing w:val="0"/>
      </w:pPr>
      <w:proofErr w:type="spellStart"/>
      <w:r w:rsidRPr="006571E2">
        <w:rPr>
          <w:rFonts w:cs="Arial"/>
        </w:rPr>
        <w:t>Nginyipa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yuchim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nyi-ni</w:t>
      </w:r>
      <w:proofErr w:type="spellEnd"/>
      <w:r w:rsidRPr="006571E2">
        <w:rPr>
          <w:rFonts w:cs="Arial"/>
        </w:rPr>
        <w:t xml:space="preserve"> barra </w:t>
      </w:r>
      <w:proofErr w:type="spellStart"/>
      <w:r w:rsidRPr="006571E2">
        <w:rPr>
          <w:rFonts w:cs="Arial"/>
        </w:rPr>
        <w:t>rrupiya</w:t>
      </w:r>
      <w:proofErr w:type="spellEnd"/>
      <w:r w:rsidRPr="006571E2">
        <w:rPr>
          <w:rFonts w:cs="Arial"/>
        </w:rPr>
        <w:t xml:space="preserve"> mun-</w:t>
      </w:r>
      <w:proofErr w:type="spellStart"/>
      <w:r w:rsidRPr="006571E2">
        <w:rPr>
          <w:rFonts w:cs="Arial"/>
        </w:rPr>
        <w:t>naniya</w:t>
      </w:r>
      <w:proofErr w:type="spellEnd"/>
      <w:r w:rsidRPr="006571E2">
        <w:rPr>
          <w:rFonts w:cs="Arial"/>
        </w:rPr>
        <w:t xml:space="preserve"> </w:t>
      </w:r>
      <w:r>
        <w:rPr>
          <w:rFonts w:eastAsia="Batang" w:cs="Arial" w:hint="eastAsia"/>
          <w:lang w:eastAsia="ko-KR"/>
        </w:rPr>
        <w:t>e</w:t>
      </w:r>
      <w:r w:rsidRPr="006571E2">
        <w:rPr>
          <w:rFonts w:cs="Arial"/>
        </w:rPr>
        <w:t xml:space="preserve">nhanced Income Management account </w:t>
      </w:r>
      <w:proofErr w:type="spellStart"/>
      <w:r w:rsidRPr="006571E2">
        <w:rPr>
          <w:rFonts w:cs="Arial"/>
        </w:rPr>
        <w:t>minypa</w:t>
      </w:r>
      <w:proofErr w:type="spellEnd"/>
      <w:r w:rsidRPr="006571E2">
        <w:rPr>
          <w:rFonts w:cs="Arial"/>
        </w:rPr>
        <w:t xml:space="preserve"> SmartCard mu-</w:t>
      </w:r>
      <w:proofErr w:type="spellStart"/>
      <w:r w:rsidRPr="006571E2">
        <w:rPr>
          <w:rFonts w:cs="Arial"/>
        </w:rPr>
        <w:t>guyinda</w:t>
      </w:r>
      <w:proofErr w:type="spellEnd"/>
      <w:r w:rsidRPr="006571E2">
        <w:rPr>
          <w:rFonts w:cs="Arial"/>
        </w:rPr>
        <w:t xml:space="preserve">. </w:t>
      </w:r>
      <w:proofErr w:type="spellStart"/>
      <w:r w:rsidRPr="006571E2">
        <w:rPr>
          <w:rFonts w:cs="Arial"/>
        </w:rPr>
        <w:t>Nginyipa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yuchim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nyi-ni</w:t>
      </w:r>
      <w:proofErr w:type="spellEnd"/>
      <w:r w:rsidRPr="006571E2">
        <w:rPr>
          <w:rFonts w:cs="Arial"/>
        </w:rPr>
        <w:t xml:space="preserve"> barra </w:t>
      </w:r>
      <w:proofErr w:type="spellStart"/>
      <w:r w:rsidRPr="006571E2">
        <w:rPr>
          <w:rFonts w:cs="Arial"/>
        </w:rPr>
        <w:t>rrupiya</w:t>
      </w:r>
      <w:proofErr w:type="spellEnd"/>
      <w:r w:rsidRPr="006571E2">
        <w:rPr>
          <w:rFonts w:cs="Arial"/>
        </w:rPr>
        <w:t xml:space="preserve"> </w:t>
      </w:r>
      <w:proofErr w:type="gramStart"/>
      <w:r w:rsidRPr="006571E2">
        <w:rPr>
          <w:rFonts w:cs="Arial"/>
        </w:rPr>
        <w:t xml:space="preserve">internet  </w:t>
      </w:r>
      <w:proofErr w:type="spellStart"/>
      <w:r w:rsidRPr="006571E2">
        <w:rPr>
          <w:rFonts w:cs="Arial"/>
        </w:rPr>
        <w:t>gu</w:t>
      </w:r>
      <w:proofErr w:type="gramEnd"/>
      <w:r w:rsidRPr="006571E2">
        <w:rPr>
          <w:rFonts w:cs="Arial"/>
        </w:rPr>
        <w:t>-guyinda</w:t>
      </w:r>
      <w:proofErr w:type="spellEnd"/>
      <w:r w:rsidRPr="006571E2">
        <w:rPr>
          <w:rFonts w:cs="Arial"/>
        </w:rPr>
        <w:t xml:space="preserve">, o app </w:t>
      </w:r>
      <w:proofErr w:type="spellStart"/>
      <w:r w:rsidRPr="006571E2">
        <w:rPr>
          <w:rFonts w:cs="Arial"/>
        </w:rPr>
        <w:t>gu-guyinda</w:t>
      </w:r>
      <w:proofErr w:type="spellEnd"/>
      <w:r w:rsidRPr="006571E2">
        <w:rPr>
          <w:rFonts w:cs="Arial"/>
        </w:rPr>
        <w:t xml:space="preserve"> an-</w:t>
      </w:r>
      <w:proofErr w:type="spellStart"/>
      <w:r w:rsidRPr="006571E2">
        <w:rPr>
          <w:rFonts w:cs="Arial"/>
        </w:rPr>
        <w:t>nginyipa</w:t>
      </w:r>
      <w:proofErr w:type="spellEnd"/>
      <w:r w:rsidRPr="006571E2">
        <w:rPr>
          <w:rFonts w:cs="Arial"/>
        </w:rPr>
        <w:t xml:space="preserve"> mobile phone o ana-</w:t>
      </w:r>
      <w:proofErr w:type="spellStart"/>
      <w:r w:rsidRPr="006571E2">
        <w:rPr>
          <w:rFonts w:cs="Arial"/>
        </w:rPr>
        <w:t>werranga</w:t>
      </w:r>
      <w:proofErr w:type="spellEnd"/>
      <w:r w:rsidRPr="006571E2">
        <w:rPr>
          <w:rFonts w:cs="Arial"/>
        </w:rPr>
        <w:t xml:space="preserve"> device an-</w:t>
      </w:r>
      <w:proofErr w:type="spellStart"/>
      <w:r w:rsidRPr="006571E2">
        <w:rPr>
          <w:rFonts w:cs="Arial"/>
        </w:rPr>
        <w:t>guyinda</w:t>
      </w:r>
      <w:proofErr w:type="spellEnd"/>
      <w:r w:rsidRPr="006571E2">
        <w:rPr>
          <w:rFonts w:cs="Arial"/>
        </w:rPr>
        <w:t>.</w:t>
      </w:r>
    </w:p>
    <w:p w14:paraId="078D9775" w14:textId="5DF80A3E" w:rsidR="004D12EA" w:rsidRPr="004D12EA" w:rsidRDefault="004D12EA" w:rsidP="00B4443B">
      <w:pPr>
        <w:spacing w:after="160"/>
      </w:pPr>
      <w:r w:rsidRPr="004D12EA">
        <w:rPr>
          <w:rFonts w:cs="Arial"/>
          <w:b/>
          <w:bCs/>
        </w:rPr>
        <w:t>Nyi-</w:t>
      </w:r>
      <w:proofErr w:type="spellStart"/>
      <w:r w:rsidRPr="004D12EA">
        <w:rPr>
          <w:rFonts w:cs="Arial"/>
          <w:b/>
          <w:bCs/>
        </w:rPr>
        <w:t>yinmiya</w:t>
      </w:r>
      <w:proofErr w:type="spellEnd"/>
      <w:r w:rsidRPr="004D12EA">
        <w:rPr>
          <w:rFonts w:cs="Arial"/>
          <w:b/>
          <w:bCs/>
        </w:rPr>
        <w:t xml:space="preserve"> barra </w:t>
      </w:r>
      <w:proofErr w:type="spellStart"/>
      <w:r w:rsidRPr="004D12EA">
        <w:rPr>
          <w:rFonts w:cs="Arial"/>
          <w:b/>
          <w:bCs/>
        </w:rPr>
        <w:t>nula</w:t>
      </w:r>
      <w:proofErr w:type="spellEnd"/>
      <w:r w:rsidRPr="004D12EA">
        <w:rPr>
          <w:rFonts w:cs="Arial"/>
          <w:b/>
          <w:bCs/>
        </w:rPr>
        <w:t xml:space="preserve"> SmartCard?</w:t>
      </w:r>
    </w:p>
    <w:p w14:paraId="297090BE" w14:textId="4EBD2A55" w:rsidR="004D12EA" w:rsidRPr="004D12EA" w:rsidRDefault="004D12EA" w:rsidP="00B4443B">
      <w:pPr>
        <w:pStyle w:val="ListParagraph"/>
        <w:numPr>
          <w:ilvl w:val="0"/>
          <w:numId w:val="1"/>
        </w:numPr>
        <w:spacing w:after="160"/>
        <w:contextualSpacing w:val="0"/>
      </w:pPr>
      <w:r w:rsidRPr="006571E2">
        <w:rPr>
          <w:rFonts w:cs="Arial"/>
        </w:rPr>
        <w:t>Mun-guna SmartCard</w:t>
      </w:r>
      <w:r>
        <w:rPr>
          <w:rFonts w:eastAsia="Batang" w:cs="Arial" w:hint="eastAsia"/>
          <w:lang w:eastAsia="ko-KR"/>
        </w:rPr>
        <w:t xml:space="preserve"> </w:t>
      </w:r>
      <w:proofErr w:type="spellStart"/>
      <w:r w:rsidRPr="006571E2">
        <w:rPr>
          <w:rFonts w:cs="Arial"/>
        </w:rPr>
        <w:t>nyi</w:t>
      </w:r>
      <w:proofErr w:type="spellEnd"/>
      <w:r w:rsidRPr="006571E2">
        <w:rPr>
          <w:rFonts w:cs="Arial"/>
        </w:rPr>
        <w:t xml:space="preserve">-bi </w:t>
      </w:r>
      <w:proofErr w:type="spellStart"/>
      <w:r w:rsidRPr="006571E2">
        <w:rPr>
          <w:rFonts w:cs="Arial"/>
        </w:rPr>
        <w:t>nacha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jama</w:t>
      </w:r>
      <w:proofErr w:type="spellEnd"/>
      <w:r w:rsidRPr="006571E2">
        <w:rPr>
          <w:rFonts w:cs="Arial"/>
        </w:rPr>
        <w:t xml:space="preserve"> mi-</w:t>
      </w:r>
      <w:proofErr w:type="spellStart"/>
      <w:r w:rsidRPr="006571E2">
        <w:rPr>
          <w:rFonts w:cs="Arial"/>
        </w:rPr>
        <w:t>jirra</w:t>
      </w:r>
      <w:proofErr w:type="spellEnd"/>
      <w:r w:rsidRPr="006571E2">
        <w:rPr>
          <w:rFonts w:cs="Arial"/>
        </w:rPr>
        <w:t xml:space="preserve"> mu-</w:t>
      </w:r>
      <w:proofErr w:type="spellStart"/>
      <w:r w:rsidRPr="006571E2">
        <w:rPr>
          <w:rFonts w:cs="Arial"/>
        </w:rPr>
        <w:t>workiya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minypa</w:t>
      </w:r>
      <w:proofErr w:type="spellEnd"/>
      <w:r w:rsidRPr="006571E2">
        <w:rPr>
          <w:rFonts w:cs="Arial"/>
        </w:rPr>
        <w:t xml:space="preserve"> bank debit card.</w:t>
      </w:r>
    </w:p>
    <w:p w14:paraId="022D2390" w14:textId="4514E51A" w:rsidR="004D12EA" w:rsidRPr="004D12EA" w:rsidRDefault="004D12EA" w:rsidP="00B4443B">
      <w:pPr>
        <w:pStyle w:val="ListParagraph"/>
        <w:numPr>
          <w:ilvl w:val="0"/>
          <w:numId w:val="1"/>
        </w:numPr>
        <w:spacing w:after="160"/>
        <w:contextualSpacing w:val="0"/>
      </w:pPr>
      <w:proofErr w:type="spellStart"/>
      <w:r w:rsidRPr="006571E2">
        <w:rPr>
          <w:rFonts w:cs="Arial"/>
          <w:lang w:val="en-US"/>
        </w:rPr>
        <w:t>Nginyipa</w:t>
      </w:r>
      <w:proofErr w:type="spellEnd"/>
      <w:r w:rsidRPr="006571E2">
        <w:rPr>
          <w:rFonts w:cs="Arial"/>
          <w:lang w:val="en-US"/>
        </w:rPr>
        <w:t xml:space="preserve"> barra </w:t>
      </w:r>
      <w:proofErr w:type="spellStart"/>
      <w:r w:rsidRPr="006571E2">
        <w:rPr>
          <w:rFonts w:cs="Arial"/>
          <w:lang w:val="en-US"/>
        </w:rPr>
        <w:t>yuchim</w:t>
      </w:r>
      <w:proofErr w:type="spellEnd"/>
      <w:r w:rsidRPr="006571E2">
        <w:rPr>
          <w:rFonts w:cs="Arial"/>
          <w:lang w:val="en-US"/>
        </w:rPr>
        <w:t xml:space="preserve"> </w:t>
      </w:r>
      <w:proofErr w:type="spellStart"/>
      <w:r w:rsidRPr="006571E2">
        <w:rPr>
          <w:rFonts w:cs="Arial"/>
          <w:lang w:val="en-US"/>
        </w:rPr>
        <w:t>nyi-ni</w:t>
      </w:r>
      <w:proofErr w:type="spellEnd"/>
      <w:r w:rsidRPr="006571E2">
        <w:rPr>
          <w:rFonts w:cs="Arial"/>
          <w:lang w:val="en-US"/>
        </w:rPr>
        <w:t xml:space="preserve"> barra gun-</w:t>
      </w:r>
      <w:proofErr w:type="spellStart"/>
      <w:r w:rsidRPr="006571E2">
        <w:rPr>
          <w:rFonts w:cs="Arial"/>
          <w:lang w:val="en-US"/>
        </w:rPr>
        <w:t>jaranga</w:t>
      </w:r>
      <w:proofErr w:type="spellEnd"/>
      <w:r w:rsidRPr="006571E2">
        <w:rPr>
          <w:rFonts w:cs="Arial"/>
          <w:lang w:val="en-US"/>
        </w:rPr>
        <w:t xml:space="preserve"> </w:t>
      </w:r>
      <w:proofErr w:type="spellStart"/>
      <w:r w:rsidRPr="006571E2">
        <w:rPr>
          <w:rFonts w:cs="Arial"/>
          <w:lang w:val="en-US"/>
        </w:rPr>
        <w:t>gandin</w:t>
      </w:r>
      <w:proofErr w:type="spellEnd"/>
      <w:r w:rsidRPr="006571E2">
        <w:rPr>
          <w:rFonts w:cs="Arial"/>
          <w:lang w:val="en-US"/>
        </w:rPr>
        <w:t xml:space="preserve"> </w:t>
      </w:r>
      <w:proofErr w:type="spellStart"/>
      <w:r w:rsidRPr="006571E2">
        <w:rPr>
          <w:rFonts w:cs="Arial"/>
          <w:lang w:val="en-US"/>
        </w:rPr>
        <w:t>gu-jirra</w:t>
      </w:r>
      <w:proofErr w:type="spellEnd"/>
      <w:r w:rsidRPr="006571E2">
        <w:rPr>
          <w:rFonts w:cs="Arial"/>
          <w:lang w:val="en-US"/>
        </w:rPr>
        <w:t xml:space="preserve"> </w:t>
      </w:r>
      <w:proofErr w:type="spellStart"/>
      <w:r w:rsidRPr="006571E2">
        <w:rPr>
          <w:rFonts w:cs="Arial"/>
          <w:lang w:val="en-US"/>
        </w:rPr>
        <w:t>gu-boya</w:t>
      </w:r>
      <w:proofErr w:type="spellEnd"/>
      <w:r w:rsidRPr="006571E2">
        <w:rPr>
          <w:rFonts w:cs="Arial"/>
          <w:lang w:val="en-US"/>
        </w:rPr>
        <w:t xml:space="preserve"> gun-</w:t>
      </w:r>
      <w:proofErr w:type="spellStart"/>
      <w:r w:rsidRPr="006571E2">
        <w:rPr>
          <w:rFonts w:cs="Arial"/>
          <w:lang w:val="en-US"/>
        </w:rPr>
        <w:t>nyunya</w:t>
      </w:r>
      <w:proofErr w:type="spellEnd"/>
      <w:r w:rsidRPr="006571E2">
        <w:rPr>
          <w:rFonts w:cs="Arial"/>
          <w:lang w:val="en-US"/>
        </w:rPr>
        <w:t xml:space="preserve"> </w:t>
      </w:r>
      <w:proofErr w:type="spellStart"/>
      <w:r w:rsidRPr="006571E2">
        <w:rPr>
          <w:rFonts w:cs="Arial"/>
          <w:lang w:val="en-US"/>
        </w:rPr>
        <w:t>wupa</w:t>
      </w:r>
      <w:proofErr w:type="spellEnd"/>
      <w:r w:rsidRPr="006571E2">
        <w:rPr>
          <w:rFonts w:cs="Arial"/>
          <w:lang w:val="en-US"/>
        </w:rPr>
        <w:t xml:space="preserve"> Australia, </w:t>
      </w:r>
      <w:proofErr w:type="spellStart"/>
      <w:r w:rsidRPr="006571E2">
        <w:rPr>
          <w:rFonts w:cs="Arial"/>
          <w:lang w:val="en-US"/>
        </w:rPr>
        <w:t>gu-gaygata</w:t>
      </w:r>
      <w:proofErr w:type="spellEnd"/>
      <w:r w:rsidRPr="006571E2">
        <w:rPr>
          <w:rFonts w:cs="Arial"/>
          <w:lang w:val="en-US"/>
        </w:rPr>
        <w:t xml:space="preserve"> </w:t>
      </w:r>
      <w:proofErr w:type="spellStart"/>
      <w:r w:rsidRPr="006571E2">
        <w:rPr>
          <w:rFonts w:cs="Arial"/>
          <w:lang w:val="en-US"/>
        </w:rPr>
        <w:t>nginyipa</w:t>
      </w:r>
      <w:proofErr w:type="spellEnd"/>
      <w:r w:rsidRPr="006571E2">
        <w:rPr>
          <w:rFonts w:cs="Arial"/>
          <w:lang w:val="en-US"/>
        </w:rPr>
        <w:t xml:space="preserve"> </w:t>
      </w:r>
      <w:proofErr w:type="spellStart"/>
      <w:r w:rsidRPr="006571E2">
        <w:rPr>
          <w:rFonts w:cs="Arial"/>
          <w:lang w:val="en-US"/>
        </w:rPr>
        <w:t>yuchim</w:t>
      </w:r>
      <w:proofErr w:type="spellEnd"/>
      <w:r w:rsidRPr="006571E2">
        <w:rPr>
          <w:rFonts w:cs="Arial"/>
          <w:lang w:val="en-US"/>
        </w:rPr>
        <w:t xml:space="preserve"> </w:t>
      </w:r>
      <w:proofErr w:type="spellStart"/>
      <w:r w:rsidRPr="006571E2">
        <w:rPr>
          <w:rFonts w:cs="Arial"/>
          <w:lang w:val="en-US"/>
        </w:rPr>
        <w:t>nyi-ni</w:t>
      </w:r>
      <w:proofErr w:type="spellEnd"/>
      <w:r w:rsidRPr="006571E2">
        <w:rPr>
          <w:rFonts w:cs="Arial"/>
          <w:lang w:val="en-US"/>
        </w:rPr>
        <w:t xml:space="preserve"> barra EFTPOS o VISA </w:t>
      </w:r>
      <w:r w:rsidRPr="006571E2">
        <w:rPr>
          <w:rFonts w:cs="Arial"/>
        </w:rPr>
        <w:t>mu-</w:t>
      </w:r>
      <w:proofErr w:type="spellStart"/>
      <w:r w:rsidRPr="006571E2">
        <w:rPr>
          <w:rFonts w:cs="Arial"/>
        </w:rPr>
        <w:t>guyinda</w:t>
      </w:r>
      <w:proofErr w:type="spellEnd"/>
      <w:r w:rsidRPr="006571E2">
        <w:rPr>
          <w:rFonts w:cs="Arial"/>
        </w:rPr>
        <w:t xml:space="preserve">. </w:t>
      </w:r>
      <w:proofErr w:type="spellStart"/>
      <w:r w:rsidRPr="006571E2">
        <w:rPr>
          <w:rFonts w:cs="Arial"/>
        </w:rPr>
        <w:t>Nginyipa</w:t>
      </w:r>
      <w:proofErr w:type="spellEnd"/>
      <w:r w:rsidRPr="006571E2">
        <w:rPr>
          <w:rFonts w:cs="Arial"/>
        </w:rPr>
        <w:t xml:space="preserve"> barra </w:t>
      </w:r>
      <w:proofErr w:type="spellStart"/>
      <w:r w:rsidRPr="006571E2">
        <w:rPr>
          <w:rFonts w:cs="Arial"/>
        </w:rPr>
        <w:t>yuchim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nyi-ni</w:t>
      </w:r>
      <w:proofErr w:type="spellEnd"/>
      <w:r w:rsidRPr="006571E2">
        <w:rPr>
          <w:rFonts w:cs="Arial"/>
        </w:rPr>
        <w:t xml:space="preserve"> </w:t>
      </w:r>
      <w:r>
        <w:rPr>
          <w:rFonts w:eastAsia="Batang" w:cs="Arial" w:hint="eastAsia"/>
          <w:lang w:eastAsia="ko-KR"/>
        </w:rPr>
        <w:t xml:space="preserve">barra </w:t>
      </w:r>
      <w:r w:rsidRPr="006571E2">
        <w:rPr>
          <w:rFonts w:cs="Arial"/>
        </w:rPr>
        <w:t xml:space="preserve">card </w:t>
      </w:r>
      <w:proofErr w:type="spellStart"/>
      <w:r w:rsidRPr="006571E2">
        <w:rPr>
          <w:rFonts w:cs="Arial"/>
        </w:rPr>
        <w:t>bayim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nyi-ni</w:t>
      </w:r>
      <w:proofErr w:type="spellEnd"/>
      <w:r w:rsidRPr="006571E2">
        <w:rPr>
          <w:rFonts w:cs="Arial"/>
        </w:rPr>
        <w:t xml:space="preserve"> barra internet </w:t>
      </w:r>
      <w:r>
        <w:rPr>
          <w:rFonts w:eastAsia="Batang" w:cs="Arial" w:hint="eastAsia"/>
          <w:lang w:eastAsia="ko-KR"/>
        </w:rPr>
        <w:t>mu</w:t>
      </w:r>
      <w:r w:rsidRPr="006571E2">
        <w:rPr>
          <w:rFonts w:cs="Arial"/>
        </w:rPr>
        <w:t>-</w:t>
      </w:r>
      <w:proofErr w:type="spellStart"/>
      <w:r w:rsidRPr="006571E2">
        <w:rPr>
          <w:rFonts w:cs="Arial"/>
        </w:rPr>
        <w:t>guyinda</w:t>
      </w:r>
      <w:proofErr w:type="spellEnd"/>
      <w:r w:rsidRPr="006571E2">
        <w:rPr>
          <w:rFonts w:cs="Arial"/>
        </w:rPr>
        <w:t>.</w:t>
      </w:r>
    </w:p>
    <w:p w14:paraId="401B321A" w14:textId="6E5DD4C0" w:rsidR="004D12EA" w:rsidRPr="004D12EA" w:rsidRDefault="004D12EA" w:rsidP="00B4443B">
      <w:pPr>
        <w:pStyle w:val="ListParagraph"/>
        <w:numPr>
          <w:ilvl w:val="0"/>
          <w:numId w:val="1"/>
        </w:numPr>
        <w:spacing w:after="160"/>
        <w:contextualSpacing w:val="0"/>
      </w:pPr>
      <w:r w:rsidRPr="006571E2">
        <w:rPr>
          <w:rFonts w:cs="Arial"/>
        </w:rPr>
        <w:t xml:space="preserve">Nginyapa </w:t>
      </w:r>
      <w:proofErr w:type="spellStart"/>
      <w:r w:rsidRPr="006571E2">
        <w:rPr>
          <w:rFonts w:cs="Arial"/>
        </w:rPr>
        <w:t>yuchim</w:t>
      </w:r>
      <w:proofErr w:type="spellEnd"/>
      <w:r w:rsidRPr="006571E2">
        <w:rPr>
          <w:rFonts w:cs="Arial"/>
        </w:rPr>
        <w:t xml:space="preserve"> </w:t>
      </w:r>
      <w:proofErr w:type="spellStart"/>
      <w:r w:rsidRPr="006571E2">
        <w:rPr>
          <w:rFonts w:cs="Arial"/>
        </w:rPr>
        <w:t>nyi-ni</w:t>
      </w:r>
      <w:proofErr w:type="spellEnd"/>
      <w:r w:rsidRPr="006571E2">
        <w:rPr>
          <w:rFonts w:cs="Arial"/>
        </w:rPr>
        <w:t xml:space="preserve"> barra tap </w:t>
      </w:r>
      <w:proofErr w:type="spellStart"/>
      <w:r w:rsidRPr="006571E2">
        <w:rPr>
          <w:rFonts w:cs="Arial"/>
        </w:rPr>
        <w:t>rrapa</w:t>
      </w:r>
      <w:proofErr w:type="spellEnd"/>
      <w:r w:rsidRPr="006571E2">
        <w:rPr>
          <w:rFonts w:cs="Arial"/>
        </w:rPr>
        <w:t xml:space="preserve"> pay </w:t>
      </w:r>
      <w:proofErr w:type="spellStart"/>
      <w:r w:rsidRPr="006571E2">
        <w:rPr>
          <w:rFonts w:cs="Arial"/>
        </w:rPr>
        <w:t>yi-gaba</w:t>
      </w:r>
      <w:proofErr w:type="spellEnd"/>
      <w:r w:rsidRPr="006571E2">
        <w:rPr>
          <w:rFonts w:cs="Arial"/>
        </w:rPr>
        <w:t xml:space="preserve"> </w:t>
      </w:r>
      <w:proofErr w:type="spellStart"/>
      <w:r>
        <w:rPr>
          <w:rFonts w:cs="Arial"/>
        </w:rPr>
        <w:t>g</w:t>
      </w:r>
      <w:r w:rsidRPr="006571E2">
        <w:rPr>
          <w:rFonts w:cs="Arial"/>
        </w:rPr>
        <w:t>andin</w:t>
      </w:r>
      <w:proofErr w:type="spellEnd"/>
      <w:r w:rsidRPr="006571E2">
        <w:rPr>
          <w:rFonts w:cs="Arial"/>
        </w:rPr>
        <w:t>.</w:t>
      </w:r>
    </w:p>
    <w:p w14:paraId="50D83EC0" w14:textId="12EC3554" w:rsidR="004D12EA" w:rsidRDefault="004D12EA" w:rsidP="00B4443B">
      <w:pPr>
        <w:spacing w:after="160"/>
        <w:rPr>
          <w:rFonts w:cs="Arial"/>
          <w:b/>
          <w:bCs/>
        </w:rPr>
      </w:pPr>
      <w:r w:rsidRPr="004D12EA">
        <w:rPr>
          <w:rFonts w:cs="Arial"/>
          <w:b/>
          <w:bCs/>
        </w:rPr>
        <w:t>Nyi-</w:t>
      </w:r>
      <w:proofErr w:type="spellStart"/>
      <w:r w:rsidRPr="004D12EA">
        <w:rPr>
          <w:rFonts w:cs="Arial"/>
          <w:b/>
          <w:bCs/>
        </w:rPr>
        <w:t>yinmiya</w:t>
      </w:r>
      <w:proofErr w:type="spellEnd"/>
      <w:r w:rsidRPr="004D12EA">
        <w:rPr>
          <w:rFonts w:cs="Arial"/>
          <w:b/>
          <w:bCs/>
        </w:rPr>
        <w:t xml:space="preserve"> barra </w:t>
      </w:r>
      <w:proofErr w:type="spellStart"/>
      <w:r w:rsidRPr="004D12EA">
        <w:rPr>
          <w:rFonts w:cs="Arial"/>
          <w:b/>
          <w:bCs/>
        </w:rPr>
        <w:t>nginyipa</w:t>
      </w:r>
      <w:proofErr w:type="spellEnd"/>
      <w:r w:rsidRPr="004D12EA">
        <w:rPr>
          <w:rFonts w:cs="Arial"/>
          <w:b/>
          <w:bCs/>
        </w:rPr>
        <w:t xml:space="preserve"> mun-guna </w:t>
      </w:r>
      <w:r w:rsidRPr="004D12EA">
        <w:rPr>
          <w:rFonts w:eastAsia="Batang" w:cs="Arial" w:hint="eastAsia"/>
          <w:b/>
          <w:bCs/>
          <w:lang w:eastAsia="ko-KR"/>
        </w:rPr>
        <w:t>e</w:t>
      </w:r>
      <w:r w:rsidRPr="004D12EA">
        <w:rPr>
          <w:rFonts w:cs="Arial"/>
          <w:b/>
          <w:bCs/>
        </w:rPr>
        <w:t>nhanced Income Management account?</w:t>
      </w:r>
    </w:p>
    <w:p w14:paraId="341F1B06" w14:textId="7CFC055D" w:rsidR="004D12EA" w:rsidRPr="004D12EA" w:rsidRDefault="004D12EA" w:rsidP="00B4443B">
      <w:pPr>
        <w:pStyle w:val="ListParagraph"/>
        <w:numPr>
          <w:ilvl w:val="0"/>
          <w:numId w:val="17"/>
        </w:numPr>
        <w:spacing w:after="160"/>
        <w:contextualSpacing w:val="0"/>
      </w:pPr>
      <w:r w:rsidRPr="004D12EA">
        <w:rPr>
          <w:rFonts w:cs="Arial"/>
        </w:rPr>
        <w:t xml:space="preserve">Nginyapa </w:t>
      </w:r>
      <w:proofErr w:type="spellStart"/>
      <w:r w:rsidRPr="004D12EA">
        <w:rPr>
          <w:rFonts w:cs="Arial"/>
        </w:rPr>
        <w:t>yuchim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nyi-ni</w:t>
      </w:r>
      <w:proofErr w:type="spellEnd"/>
      <w:r w:rsidRPr="004D12EA">
        <w:rPr>
          <w:rFonts w:cs="Arial"/>
        </w:rPr>
        <w:t xml:space="preserve"> barra </w:t>
      </w:r>
      <w:r w:rsidRPr="004D12EA">
        <w:rPr>
          <w:rFonts w:eastAsia="Batang" w:cs="Arial" w:hint="eastAsia"/>
          <w:lang w:eastAsia="ko-KR"/>
        </w:rPr>
        <w:t>e</w:t>
      </w:r>
      <w:r w:rsidRPr="004D12EA">
        <w:rPr>
          <w:rFonts w:cs="Arial"/>
        </w:rPr>
        <w:t>nhanced Income Management account barra pay</w:t>
      </w:r>
      <w:r w:rsidRPr="004D12EA">
        <w:rPr>
          <w:rFonts w:eastAsia="Batang" w:cs="Arial" w:hint="eastAsia"/>
          <w:lang w:eastAsia="ko-KR"/>
        </w:rPr>
        <w:t xml:space="preserve"> </w:t>
      </w:r>
      <w:proofErr w:type="spellStart"/>
      <w:r w:rsidRPr="004D12EA">
        <w:rPr>
          <w:rFonts w:cs="Arial"/>
        </w:rPr>
        <w:t>nyi-ni</w:t>
      </w:r>
      <w:proofErr w:type="spellEnd"/>
      <w:r w:rsidRPr="004D12EA">
        <w:rPr>
          <w:rFonts w:cs="Arial"/>
        </w:rPr>
        <w:t xml:space="preserve"> n-boy gun-</w:t>
      </w:r>
      <w:proofErr w:type="spellStart"/>
      <w:r w:rsidRPr="004D12EA">
        <w:rPr>
          <w:rFonts w:cs="Arial"/>
        </w:rPr>
        <w:t>nyiya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nginyapa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jal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nyi-nirra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minypa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balaja</w:t>
      </w:r>
      <w:proofErr w:type="spellEnd"/>
      <w:r w:rsidRPr="004D12EA">
        <w:rPr>
          <w:rFonts w:cs="Arial"/>
        </w:rPr>
        <w:t xml:space="preserve">, rent, electricity bills </w:t>
      </w:r>
      <w:proofErr w:type="spellStart"/>
      <w:r w:rsidRPr="004D12EA">
        <w:rPr>
          <w:rFonts w:cs="Arial"/>
        </w:rPr>
        <w:t>rrapa</w:t>
      </w:r>
      <w:proofErr w:type="spellEnd"/>
      <w:r w:rsidRPr="004D12EA">
        <w:rPr>
          <w:rFonts w:cs="Arial"/>
        </w:rPr>
        <w:t xml:space="preserve"> education </w:t>
      </w:r>
      <w:proofErr w:type="spellStart"/>
      <w:r w:rsidRPr="004D12EA">
        <w:rPr>
          <w:rFonts w:cs="Arial"/>
        </w:rPr>
        <w:t>nuluwa</w:t>
      </w:r>
      <w:proofErr w:type="spellEnd"/>
      <w:r w:rsidRPr="004D12EA">
        <w:rPr>
          <w:rFonts w:cs="Arial"/>
        </w:rPr>
        <w:t>.</w:t>
      </w:r>
    </w:p>
    <w:p w14:paraId="3E7C7EA2" w14:textId="2D57C5E9" w:rsidR="004D12EA" w:rsidRDefault="004D12EA" w:rsidP="00B4443B">
      <w:pPr>
        <w:spacing w:after="160"/>
        <w:rPr>
          <w:rFonts w:cs="Arial"/>
          <w:b/>
          <w:bCs/>
        </w:rPr>
      </w:pPr>
      <w:r w:rsidRPr="004D12EA">
        <w:rPr>
          <w:rFonts w:cs="Arial"/>
          <w:b/>
          <w:bCs/>
        </w:rPr>
        <w:t>Gun-</w:t>
      </w:r>
      <w:proofErr w:type="spellStart"/>
      <w:r w:rsidRPr="004D12EA">
        <w:rPr>
          <w:rFonts w:cs="Arial"/>
          <w:b/>
          <w:bCs/>
        </w:rPr>
        <w:t>nyiya</w:t>
      </w:r>
      <w:proofErr w:type="spellEnd"/>
      <w:r w:rsidRPr="004D12EA">
        <w:rPr>
          <w:rFonts w:cs="Arial"/>
          <w:b/>
          <w:bCs/>
        </w:rPr>
        <w:t xml:space="preserve"> gala </w:t>
      </w:r>
      <w:proofErr w:type="spellStart"/>
      <w:r w:rsidRPr="004D12EA">
        <w:rPr>
          <w:rFonts w:cs="Arial"/>
          <w:b/>
          <w:bCs/>
        </w:rPr>
        <w:t>nyin-miya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nginyapa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yuchim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nyi-ni</w:t>
      </w:r>
      <w:proofErr w:type="spellEnd"/>
      <w:r w:rsidRPr="004D12EA">
        <w:rPr>
          <w:rFonts w:cs="Arial"/>
          <w:b/>
          <w:bCs/>
        </w:rPr>
        <w:t xml:space="preserve"> SmartCard o </w:t>
      </w:r>
      <w:r w:rsidRPr="004D12EA">
        <w:rPr>
          <w:rFonts w:eastAsia="Batang" w:cs="Arial" w:hint="eastAsia"/>
          <w:b/>
          <w:bCs/>
          <w:lang w:eastAsia="ko-KR"/>
        </w:rPr>
        <w:t>e</w:t>
      </w:r>
      <w:r w:rsidRPr="004D12EA">
        <w:rPr>
          <w:rFonts w:cs="Arial"/>
          <w:b/>
          <w:bCs/>
        </w:rPr>
        <w:t>nhanced Income Management account</w:t>
      </w:r>
      <w:r w:rsidRPr="004D12EA">
        <w:rPr>
          <w:rFonts w:eastAsia="Batang" w:cs="Arial" w:hint="eastAsia"/>
          <w:b/>
          <w:bCs/>
          <w:lang w:eastAsia="ko-KR"/>
        </w:rPr>
        <w:t xml:space="preserve"> </w:t>
      </w:r>
      <w:r w:rsidRPr="004D12EA">
        <w:rPr>
          <w:rFonts w:cs="Arial"/>
          <w:b/>
          <w:bCs/>
        </w:rPr>
        <w:t>mu-</w:t>
      </w:r>
      <w:proofErr w:type="spellStart"/>
      <w:r w:rsidRPr="004D12EA">
        <w:rPr>
          <w:rFonts w:cs="Arial"/>
          <w:b/>
          <w:bCs/>
        </w:rPr>
        <w:t>guyinda</w:t>
      </w:r>
      <w:proofErr w:type="spellEnd"/>
      <w:r w:rsidRPr="004D12EA">
        <w:rPr>
          <w:rFonts w:cs="Arial"/>
          <w:b/>
          <w:bCs/>
        </w:rPr>
        <w:t>?</w:t>
      </w:r>
    </w:p>
    <w:p w14:paraId="6ACF4E58" w14:textId="77777777" w:rsidR="004D12EA" w:rsidRPr="004D12EA" w:rsidRDefault="004D12EA" w:rsidP="00B4443B">
      <w:pPr>
        <w:pStyle w:val="ListParagraph"/>
        <w:numPr>
          <w:ilvl w:val="0"/>
          <w:numId w:val="17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proofErr w:type="spellStart"/>
      <w:r w:rsidRPr="004D12EA">
        <w:rPr>
          <w:rFonts w:cs="Arial"/>
        </w:rPr>
        <w:lastRenderedPageBreak/>
        <w:t>Nginyipa</w:t>
      </w:r>
      <w:proofErr w:type="spellEnd"/>
      <w:r w:rsidRPr="004D12EA">
        <w:rPr>
          <w:rFonts w:cs="Arial"/>
        </w:rPr>
        <w:t xml:space="preserve"> gala </w:t>
      </w:r>
      <w:proofErr w:type="spellStart"/>
      <w:r w:rsidRPr="004D12EA">
        <w:rPr>
          <w:rFonts w:cs="Arial"/>
        </w:rPr>
        <w:t>ny-yinmiya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yuchim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nyi-ni</w:t>
      </w:r>
      <w:proofErr w:type="spellEnd"/>
      <w:r w:rsidRPr="004D12EA">
        <w:rPr>
          <w:rFonts w:cs="Arial"/>
        </w:rPr>
        <w:t xml:space="preserve"> SmartCard o </w:t>
      </w:r>
      <w:r w:rsidRPr="004D12EA">
        <w:rPr>
          <w:rFonts w:eastAsia="Batang" w:cs="Arial" w:hint="eastAsia"/>
          <w:lang w:eastAsia="ko-KR"/>
        </w:rPr>
        <w:t>e</w:t>
      </w:r>
      <w:r w:rsidRPr="004D12EA">
        <w:rPr>
          <w:rFonts w:cs="Arial"/>
        </w:rPr>
        <w:t>nhanced Income Management</w:t>
      </w:r>
      <w:r w:rsidRPr="004D12EA">
        <w:rPr>
          <w:rFonts w:cs="Arial"/>
          <w:b/>
          <w:bCs/>
        </w:rPr>
        <w:t xml:space="preserve"> </w:t>
      </w:r>
      <w:r w:rsidRPr="004D12EA">
        <w:rPr>
          <w:rFonts w:cs="Arial"/>
        </w:rPr>
        <w:t>account mu-</w:t>
      </w:r>
      <w:proofErr w:type="spellStart"/>
      <w:r w:rsidRPr="004D12EA">
        <w:rPr>
          <w:rFonts w:cs="Arial"/>
        </w:rPr>
        <w:t>guyinda</w:t>
      </w:r>
      <w:proofErr w:type="spellEnd"/>
      <w:r w:rsidRPr="004D12EA">
        <w:rPr>
          <w:rFonts w:eastAsia="Batang" w:cs="Arial" w:hint="eastAsia"/>
          <w:lang w:eastAsia="ko-KR"/>
        </w:rPr>
        <w:t>:</w:t>
      </w:r>
      <w:r w:rsidRPr="004D12EA">
        <w:rPr>
          <w:rFonts w:cs="Arial"/>
        </w:rPr>
        <w:t xml:space="preserve"> </w:t>
      </w:r>
    </w:p>
    <w:p w14:paraId="2DFD86FF" w14:textId="77777777" w:rsidR="004D12EA" w:rsidRPr="00665A66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6571E2">
        <w:rPr>
          <w:rFonts w:cs="Arial"/>
        </w:rPr>
        <w:t xml:space="preserve">gala </w:t>
      </w:r>
      <w:proofErr w:type="spellStart"/>
      <w:r w:rsidRPr="006571E2">
        <w:rPr>
          <w:rFonts w:cs="Arial"/>
        </w:rPr>
        <w:t>ny-yinmiya</w:t>
      </w:r>
      <w:proofErr w:type="spellEnd"/>
      <w:r w:rsidRPr="006571E2">
        <w:rPr>
          <w:rFonts w:cs="Arial"/>
        </w:rPr>
        <w:t xml:space="preserve"> </w:t>
      </w:r>
      <w:proofErr w:type="spellStart"/>
      <w:r w:rsidRPr="00665A66">
        <w:rPr>
          <w:rFonts w:cs="Arial"/>
        </w:rPr>
        <w:t>bayim</w:t>
      </w:r>
      <w:proofErr w:type="spellEnd"/>
      <w:r w:rsidRPr="00665A66">
        <w:rPr>
          <w:rFonts w:cs="Arial"/>
        </w:rPr>
        <w:t xml:space="preserve"> </w:t>
      </w:r>
      <w:proofErr w:type="spellStart"/>
      <w:r w:rsidRPr="00665A66">
        <w:rPr>
          <w:rFonts w:cs="Arial"/>
        </w:rPr>
        <w:t>nyi-ni</w:t>
      </w:r>
      <w:proofErr w:type="spellEnd"/>
      <w:r w:rsidRPr="00665A66">
        <w:rPr>
          <w:rFonts w:cs="Arial"/>
        </w:rPr>
        <w:t xml:space="preserve"> </w:t>
      </w:r>
      <w:proofErr w:type="spellStart"/>
      <w:r w:rsidRPr="00665A66">
        <w:rPr>
          <w:rFonts w:cs="Arial"/>
        </w:rPr>
        <w:t>jolnga</w:t>
      </w:r>
      <w:proofErr w:type="spellEnd"/>
      <w:r w:rsidRPr="00665A66">
        <w:rPr>
          <w:rFonts w:cs="Arial"/>
        </w:rPr>
        <w:t xml:space="preserve">, </w:t>
      </w:r>
    </w:p>
    <w:p w14:paraId="7230B661" w14:textId="77777777" w:rsidR="004D12EA" w:rsidRPr="00665A66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665A66">
        <w:rPr>
          <w:rFonts w:cs="Arial"/>
        </w:rPr>
        <w:t>mun-gora mun-</w:t>
      </w:r>
      <w:proofErr w:type="spellStart"/>
      <w:r w:rsidRPr="00665A66">
        <w:rPr>
          <w:rFonts w:cs="Arial"/>
        </w:rPr>
        <w:t>mawunga</w:t>
      </w:r>
      <w:proofErr w:type="spellEnd"/>
      <w:r w:rsidRPr="00665A66">
        <w:rPr>
          <w:rFonts w:cs="Arial"/>
        </w:rPr>
        <w:t xml:space="preserve"> mun-guna </w:t>
      </w:r>
    </w:p>
    <w:p w14:paraId="51D1ADF5" w14:textId="77777777" w:rsidR="004D12EA" w:rsidRPr="00665A66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665A66">
        <w:rPr>
          <w:rFonts w:cs="Arial"/>
        </w:rPr>
        <w:t xml:space="preserve">o </w:t>
      </w:r>
      <w:proofErr w:type="spellStart"/>
      <w:r w:rsidRPr="00665A66">
        <w:rPr>
          <w:rFonts w:cs="Arial"/>
        </w:rPr>
        <w:t>nganachi</w:t>
      </w:r>
      <w:proofErr w:type="spellEnd"/>
    </w:p>
    <w:p w14:paraId="740B809E" w14:textId="77777777" w:rsidR="004D12EA" w:rsidRPr="00665A66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 w:rsidRPr="004D12EA">
        <w:rPr>
          <w:rFonts w:cs="Arial" w:hint="eastAsia"/>
        </w:rPr>
        <w:t>n</w:t>
      </w:r>
      <w:r w:rsidRPr="00665A66">
        <w:rPr>
          <w:rFonts w:cs="Arial"/>
        </w:rPr>
        <w:t>ginyipa</w:t>
      </w:r>
      <w:proofErr w:type="spellEnd"/>
      <w:r w:rsidRPr="00665A66">
        <w:rPr>
          <w:rFonts w:cs="Arial"/>
        </w:rPr>
        <w:t xml:space="preserve"> gala </w:t>
      </w:r>
      <w:proofErr w:type="spellStart"/>
      <w:r w:rsidRPr="00665A66">
        <w:rPr>
          <w:rFonts w:cs="Arial"/>
        </w:rPr>
        <w:t>ny-yinmiya</w:t>
      </w:r>
      <w:proofErr w:type="spellEnd"/>
      <w:r w:rsidRPr="00665A66">
        <w:rPr>
          <w:rFonts w:cs="Arial"/>
        </w:rPr>
        <w:t xml:space="preserve"> </w:t>
      </w:r>
      <w:proofErr w:type="spellStart"/>
      <w:r w:rsidRPr="00665A66">
        <w:rPr>
          <w:rFonts w:cs="Arial"/>
        </w:rPr>
        <w:t>bayim</w:t>
      </w:r>
      <w:proofErr w:type="spellEnd"/>
      <w:r w:rsidRPr="00665A66">
        <w:rPr>
          <w:rFonts w:cs="Arial"/>
        </w:rPr>
        <w:t xml:space="preserve"> </w:t>
      </w:r>
      <w:proofErr w:type="spellStart"/>
      <w:r w:rsidRPr="00665A66">
        <w:rPr>
          <w:rFonts w:cs="Arial"/>
        </w:rPr>
        <w:t>nyi-ni</w:t>
      </w:r>
      <w:proofErr w:type="spellEnd"/>
      <w:r w:rsidRPr="00665A66">
        <w:rPr>
          <w:rFonts w:cs="Arial"/>
        </w:rPr>
        <w:t xml:space="preserve"> </w:t>
      </w:r>
      <w:proofErr w:type="spellStart"/>
      <w:r w:rsidRPr="00665A66">
        <w:rPr>
          <w:rFonts w:cs="Arial"/>
        </w:rPr>
        <w:t>borajipa</w:t>
      </w:r>
      <w:proofErr w:type="spellEnd"/>
      <w:r w:rsidRPr="00665A66">
        <w:rPr>
          <w:rFonts w:cs="Arial"/>
        </w:rPr>
        <w:t xml:space="preserve"> mu-</w:t>
      </w:r>
      <w:proofErr w:type="spellStart"/>
      <w:r w:rsidRPr="00665A66">
        <w:rPr>
          <w:rFonts w:cs="Arial"/>
        </w:rPr>
        <w:t>rrimanga</w:t>
      </w:r>
      <w:proofErr w:type="spellEnd"/>
      <w:r w:rsidRPr="00665A66">
        <w:rPr>
          <w:rFonts w:cs="Arial"/>
        </w:rPr>
        <w:t xml:space="preserve"> </w:t>
      </w:r>
    </w:p>
    <w:p w14:paraId="1DCD3E6E" w14:textId="77777777" w:rsidR="004D12EA" w:rsidRPr="004D12EA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665A66">
        <w:rPr>
          <w:rFonts w:cs="Arial"/>
        </w:rPr>
        <w:t>mu-</w:t>
      </w:r>
      <w:proofErr w:type="spellStart"/>
      <w:r w:rsidRPr="00665A66">
        <w:rPr>
          <w:rFonts w:cs="Arial"/>
        </w:rPr>
        <w:t>yurra</w:t>
      </w:r>
      <w:proofErr w:type="spellEnd"/>
      <w:r w:rsidRPr="00665A66">
        <w:rPr>
          <w:rFonts w:cs="Arial"/>
        </w:rPr>
        <w:t xml:space="preserve"> </w:t>
      </w:r>
      <w:proofErr w:type="spellStart"/>
      <w:r w:rsidRPr="00665A66">
        <w:rPr>
          <w:rFonts w:cs="Arial"/>
        </w:rPr>
        <w:t>rrupiya</w:t>
      </w:r>
      <w:proofErr w:type="spellEnd"/>
      <w:r w:rsidRPr="00665A66">
        <w:rPr>
          <w:rFonts w:cs="Arial"/>
        </w:rPr>
        <w:t xml:space="preserve"> mu-</w:t>
      </w:r>
      <w:proofErr w:type="spellStart"/>
      <w:r w:rsidRPr="00665A66">
        <w:rPr>
          <w:rFonts w:cs="Arial"/>
        </w:rPr>
        <w:t>murna</w:t>
      </w:r>
      <w:proofErr w:type="spellEnd"/>
      <w:r w:rsidRPr="00665A66">
        <w:rPr>
          <w:rFonts w:cs="Arial"/>
        </w:rPr>
        <w:t xml:space="preserve"> </w:t>
      </w:r>
      <w:proofErr w:type="spellStart"/>
      <w:r w:rsidRPr="00665A66">
        <w:rPr>
          <w:rFonts w:cs="Arial"/>
        </w:rPr>
        <w:t>minypa</w:t>
      </w:r>
      <w:proofErr w:type="spellEnd"/>
      <w:r w:rsidRPr="00665A66">
        <w:rPr>
          <w:rFonts w:cs="Arial"/>
        </w:rPr>
        <w:t xml:space="preserve"> gift cards</w:t>
      </w:r>
    </w:p>
    <w:p w14:paraId="7A25BFC7" w14:textId="7EE7CDC0" w:rsidR="004D12EA" w:rsidRPr="004D12EA" w:rsidRDefault="004D12EA" w:rsidP="00B4443B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 w:rsidRPr="004D12EA">
        <w:rPr>
          <w:rFonts w:cs="Arial" w:hint="eastAsia"/>
        </w:rPr>
        <w:t>r</w:t>
      </w:r>
      <w:r w:rsidRPr="004D12EA">
        <w:rPr>
          <w:rFonts w:cs="Arial"/>
        </w:rPr>
        <w:t>rapa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nginyipa</w:t>
      </w:r>
      <w:proofErr w:type="spellEnd"/>
      <w:r w:rsidRPr="004D12EA">
        <w:rPr>
          <w:rFonts w:cs="Arial"/>
        </w:rPr>
        <w:t xml:space="preserve"> gala </w:t>
      </w:r>
      <w:proofErr w:type="spellStart"/>
      <w:r w:rsidRPr="004D12EA">
        <w:rPr>
          <w:rFonts w:cs="Arial"/>
        </w:rPr>
        <w:t>ny-yinmiya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rrupiya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ny-yerrka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ny</w:t>
      </w:r>
      <w:proofErr w:type="spellEnd"/>
      <w:r w:rsidRPr="004D12EA">
        <w:rPr>
          <w:rFonts w:cs="Arial"/>
        </w:rPr>
        <w:t>-ma.</w:t>
      </w:r>
    </w:p>
    <w:p w14:paraId="21380021" w14:textId="17FF02E4" w:rsidR="004D12EA" w:rsidRPr="004D12EA" w:rsidRDefault="004D12EA" w:rsidP="00B4443B">
      <w:pPr>
        <w:pStyle w:val="ListParagraph"/>
        <w:numPr>
          <w:ilvl w:val="0"/>
          <w:numId w:val="11"/>
        </w:numPr>
        <w:spacing w:after="160" w:line="278" w:lineRule="auto"/>
        <w:contextualSpacing w:val="0"/>
        <w:rPr>
          <w:rFonts w:cs="Arial"/>
        </w:rPr>
      </w:pPr>
      <w:r w:rsidRPr="004D12EA">
        <w:rPr>
          <w:rFonts w:cs="Arial"/>
        </w:rPr>
        <w:t xml:space="preserve">Services Australia </w:t>
      </w:r>
      <w:proofErr w:type="spellStart"/>
      <w:r w:rsidRPr="004D12EA">
        <w:rPr>
          <w:rFonts w:cs="Arial"/>
        </w:rPr>
        <w:t>aburr-gunggaja</w:t>
      </w:r>
      <w:proofErr w:type="spellEnd"/>
      <w:r w:rsidRPr="004D12EA">
        <w:rPr>
          <w:rFonts w:cs="Arial"/>
        </w:rPr>
        <w:t xml:space="preserve"> barra </w:t>
      </w:r>
      <w:proofErr w:type="spellStart"/>
      <w:r w:rsidRPr="004D12EA">
        <w:rPr>
          <w:rFonts w:cs="Arial"/>
        </w:rPr>
        <w:t>nggula</w:t>
      </w:r>
      <w:proofErr w:type="spellEnd"/>
      <w:r w:rsidRPr="004D12EA">
        <w:rPr>
          <w:rFonts w:cs="Arial"/>
        </w:rPr>
        <w:t xml:space="preserve"> account </w:t>
      </w:r>
      <w:proofErr w:type="spellStart"/>
      <w:r w:rsidRPr="004D12EA">
        <w:rPr>
          <w:rFonts w:cs="Arial"/>
        </w:rPr>
        <w:t>nula</w:t>
      </w:r>
      <w:proofErr w:type="spellEnd"/>
      <w:r w:rsidRPr="004D12EA">
        <w:rPr>
          <w:rFonts w:cs="Arial"/>
        </w:rPr>
        <w:t>.</w:t>
      </w:r>
      <w:r w:rsidRPr="004D12EA">
        <w:rPr>
          <w:rFonts w:eastAsia="Batang" w:cs="Arial" w:hint="eastAsia"/>
          <w:lang w:eastAsia="ko-KR"/>
        </w:rPr>
        <w:t xml:space="preserve"> </w:t>
      </w:r>
      <w:r w:rsidRPr="004D12EA">
        <w:rPr>
          <w:rFonts w:cs="Arial"/>
        </w:rPr>
        <w:t>Ny-</w:t>
      </w:r>
      <w:proofErr w:type="spellStart"/>
      <w:r w:rsidRPr="004D12EA">
        <w:rPr>
          <w:rFonts w:cs="Arial"/>
        </w:rPr>
        <w:t>jata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nginyipa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nyiburr-nirra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nyiburr-workiya</w:t>
      </w:r>
      <w:proofErr w:type="spellEnd"/>
      <w:r w:rsidRPr="004D12EA">
        <w:rPr>
          <w:rFonts w:cs="Arial"/>
        </w:rPr>
        <w:t xml:space="preserve"> Northern Territory, </w:t>
      </w:r>
      <w:proofErr w:type="spellStart"/>
      <w:r w:rsidRPr="004D12EA">
        <w:rPr>
          <w:rFonts w:cs="Arial"/>
        </w:rPr>
        <w:t>nginyipa</w:t>
      </w:r>
      <w:proofErr w:type="spellEnd"/>
      <w:r w:rsidRPr="004D12EA">
        <w:rPr>
          <w:rFonts w:cs="Arial"/>
        </w:rPr>
        <w:t xml:space="preserve"> burr-</w:t>
      </w:r>
      <w:proofErr w:type="spellStart"/>
      <w:r w:rsidRPr="004D12EA">
        <w:rPr>
          <w:rFonts w:cs="Arial"/>
        </w:rPr>
        <w:t>wenggana</w:t>
      </w:r>
      <w:proofErr w:type="spellEnd"/>
      <w:r w:rsidRPr="004D12EA">
        <w:rPr>
          <w:rFonts w:cs="Arial"/>
        </w:rPr>
        <w:t xml:space="preserve"> barra Services Australia gun-</w:t>
      </w:r>
      <w:proofErr w:type="spellStart"/>
      <w:r w:rsidRPr="004D12EA">
        <w:rPr>
          <w:rFonts w:cs="Arial"/>
        </w:rPr>
        <w:t>anngiya</w:t>
      </w:r>
      <w:proofErr w:type="spellEnd"/>
      <w:r w:rsidRPr="004D12EA">
        <w:rPr>
          <w:rFonts w:cs="Arial"/>
        </w:rPr>
        <w:t xml:space="preserve"> </w:t>
      </w:r>
      <w:proofErr w:type="spellStart"/>
      <w:r w:rsidRPr="004D12EA">
        <w:rPr>
          <w:rFonts w:cs="Arial"/>
        </w:rPr>
        <w:t>nula</w:t>
      </w:r>
      <w:proofErr w:type="spellEnd"/>
      <w:r w:rsidRPr="004D12EA">
        <w:rPr>
          <w:rFonts w:cs="Arial"/>
        </w:rPr>
        <w:t xml:space="preserve"> Traditional Credit Union</w:t>
      </w:r>
      <w:r w:rsidRPr="004D12EA">
        <w:rPr>
          <w:rFonts w:eastAsia="Batang" w:cs="Arial" w:hint="eastAsia"/>
          <w:lang w:eastAsia="ko-KR"/>
        </w:rPr>
        <w:t xml:space="preserve"> </w:t>
      </w:r>
      <w:r w:rsidRPr="004D12EA">
        <w:rPr>
          <w:rFonts w:cs="Arial"/>
        </w:rPr>
        <w:t xml:space="preserve">(TCU) barra </w:t>
      </w:r>
      <w:proofErr w:type="spellStart"/>
      <w:r w:rsidRPr="004D12EA">
        <w:rPr>
          <w:rFonts w:cs="Arial"/>
        </w:rPr>
        <w:t>aburr-gunggaja</w:t>
      </w:r>
      <w:proofErr w:type="spellEnd"/>
      <w:r w:rsidRPr="004D12EA">
        <w:rPr>
          <w:rFonts w:cs="Arial"/>
        </w:rPr>
        <w:t xml:space="preserve"> barra </w:t>
      </w:r>
      <w:proofErr w:type="spellStart"/>
      <w:r w:rsidRPr="004D12EA">
        <w:rPr>
          <w:rFonts w:cs="Arial"/>
        </w:rPr>
        <w:t>nggula</w:t>
      </w:r>
      <w:proofErr w:type="spellEnd"/>
      <w:r w:rsidRPr="004D12EA">
        <w:rPr>
          <w:rFonts w:cs="Arial"/>
        </w:rPr>
        <w:t xml:space="preserve"> gun-</w:t>
      </w:r>
      <w:proofErr w:type="spellStart"/>
      <w:r w:rsidRPr="004D12EA">
        <w:rPr>
          <w:rFonts w:cs="Arial"/>
        </w:rPr>
        <w:t>nerranga</w:t>
      </w:r>
      <w:proofErr w:type="spellEnd"/>
      <w:r w:rsidRPr="004D12EA">
        <w:rPr>
          <w:rFonts w:cs="Arial"/>
        </w:rPr>
        <w:t>.</w:t>
      </w:r>
    </w:p>
    <w:p w14:paraId="475859E0" w14:textId="77777777" w:rsidR="004D12EA" w:rsidRPr="004D12EA" w:rsidRDefault="004D12EA" w:rsidP="00B4443B">
      <w:pPr>
        <w:spacing w:before="60" w:after="160" w:line="23" w:lineRule="atLeast"/>
        <w:rPr>
          <w:rFonts w:eastAsia="Batang" w:cs="Arial"/>
          <w:b/>
          <w:bCs/>
          <w:lang w:eastAsia="ko-KR"/>
        </w:rPr>
      </w:pPr>
      <w:r w:rsidRPr="004D12EA">
        <w:rPr>
          <w:rFonts w:cs="Arial"/>
          <w:b/>
          <w:bCs/>
        </w:rPr>
        <w:t xml:space="preserve">Gun-gata </w:t>
      </w:r>
      <w:proofErr w:type="spellStart"/>
      <w:r w:rsidRPr="004D12EA">
        <w:rPr>
          <w:rFonts w:cs="Arial"/>
          <w:b/>
          <w:bCs/>
        </w:rPr>
        <w:t>nginyipa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jal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nyi-nirra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aburr-gunggaja</w:t>
      </w:r>
      <w:proofErr w:type="spellEnd"/>
      <w:r w:rsidRPr="004D12EA">
        <w:rPr>
          <w:rFonts w:cs="Arial"/>
          <w:b/>
          <w:bCs/>
        </w:rPr>
        <w:t xml:space="preserve"> barra </w:t>
      </w:r>
      <w:proofErr w:type="spellStart"/>
      <w:r w:rsidRPr="004D12EA">
        <w:rPr>
          <w:rFonts w:cs="Arial"/>
          <w:b/>
          <w:bCs/>
        </w:rPr>
        <w:t>nggulawa</w:t>
      </w:r>
      <w:proofErr w:type="spellEnd"/>
      <w:r w:rsidRPr="004D12EA">
        <w:rPr>
          <w:rFonts w:cs="Arial"/>
          <w:b/>
          <w:bCs/>
        </w:rPr>
        <w:t xml:space="preserve"> o </w:t>
      </w:r>
      <w:proofErr w:type="spellStart"/>
      <w:r w:rsidRPr="004D12EA">
        <w:rPr>
          <w:rFonts w:cs="Arial"/>
          <w:b/>
          <w:bCs/>
        </w:rPr>
        <w:t>barrwa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jal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nyi-nirra</w:t>
      </w:r>
      <w:proofErr w:type="spellEnd"/>
      <w:r w:rsidRPr="004D12EA">
        <w:rPr>
          <w:rFonts w:cs="Arial"/>
          <w:b/>
          <w:bCs/>
        </w:rPr>
        <w:t xml:space="preserve"> barra </w:t>
      </w:r>
      <w:proofErr w:type="spellStart"/>
      <w:r w:rsidRPr="004D12EA">
        <w:rPr>
          <w:rFonts w:cs="Arial"/>
          <w:b/>
          <w:bCs/>
        </w:rPr>
        <w:t>marngi</w:t>
      </w:r>
      <w:proofErr w:type="spellEnd"/>
      <w:r w:rsidRPr="004D12EA">
        <w:rPr>
          <w:rFonts w:cs="Arial"/>
          <w:b/>
          <w:bCs/>
        </w:rPr>
        <w:t xml:space="preserve"> </w:t>
      </w:r>
      <w:proofErr w:type="spellStart"/>
      <w:r w:rsidRPr="004D12EA">
        <w:rPr>
          <w:rFonts w:cs="Arial"/>
          <w:b/>
          <w:bCs/>
        </w:rPr>
        <w:t>nyi-ni</w:t>
      </w:r>
      <w:proofErr w:type="spellEnd"/>
      <w:r w:rsidRPr="004D12EA">
        <w:rPr>
          <w:rFonts w:cs="Arial"/>
          <w:b/>
          <w:bCs/>
        </w:rPr>
        <w:t xml:space="preserve"> n-boy</w:t>
      </w:r>
      <w:r w:rsidRPr="004D12EA">
        <w:rPr>
          <w:rFonts w:eastAsia="Batang" w:cs="Arial" w:hint="eastAsia"/>
          <w:b/>
          <w:bCs/>
          <w:lang w:eastAsia="ko-KR"/>
        </w:rPr>
        <w:t>:</w:t>
      </w:r>
      <w:r w:rsidRPr="004D12EA">
        <w:rPr>
          <w:rFonts w:cs="Arial"/>
          <w:b/>
          <w:bCs/>
        </w:rPr>
        <w:t xml:space="preserve"> </w:t>
      </w:r>
    </w:p>
    <w:p w14:paraId="401831C3" w14:textId="77777777" w:rsidR="004D12EA" w:rsidRPr="00464ADD" w:rsidRDefault="004D12EA" w:rsidP="00B4443B">
      <w:pPr>
        <w:pStyle w:val="ListParagraph"/>
        <w:numPr>
          <w:ilvl w:val="0"/>
          <w:numId w:val="19"/>
        </w:numPr>
        <w:spacing w:before="60" w:after="160" w:line="23" w:lineRule="atLeast"/>
        <w:contextualSpacing w:val="0"/>
        <w:rPr>
          <w:rFonts w:cs="Arial"/>
        </w:rPr>
      </w:pPr>
      <w:r>
        <w:rPr>
          <w:rFonts w:cs="Arial"/>
        </w:rPr>
        <w:t>B</w:t>
      </w:r>
      <w:r w:rsidRPr="00464ADD">
        <w:rPr>
          <w:rFonts w:cs="Arial"/>
        </w:rPr>
        <w:t>arra website servicesaustralia.gov.au/smartcard</w:t>
      </w:r>
      <w:r>
        <w:rPr>
          <w:rFonts w:cs="Arial"/>
        </w:rPr>
        <w:t>, o</w:t>
      </w:r>
    </w:p>
    <w:p w14:paraId="7B39D33D" w14:textId="77777777" w:rsidR="004D12EA" w:rsidRPr="00440119" w:rsidRDefault="004D12EA" w:rsidP="00B4443B">
      <w:pPr>
        <w:pStyle w:val="ListParagraph"/>
        <w:numPr>
          <w:ilvl w:val="0"/>
          <w:numId w:val="19"/>
        </w:numPr>
        <w:spacing w:before="60" w:after="160" w:line="23" w:lineRule="atLeast"/>
        <w:contextualSpacing w:val="0"/>
        <w:rPr>
          <w:rFonts w:cs="Arial"/>
        </w:rPr>
      </w:pPr>
      <w:r>
        <w:rPr>
          <w:rFonts w:cs="Arial"/>
        </w:rPr>
        <w:t>B</w:t>
      </w:r>
      <w:r w:rsidRPr="00464ADD">
        <w:rPr>
          <w:rFonts w:cs="Arial"/>
        </w:rPr>
        <w:t>urr-</w:t>
      </w:r>
      <w:proofErr w:type="spellStart"/>
      <w:r w:rsidRPr="00464ADD">
        <w:rPr>
          <w:rFonts w:cs="Arial"/>
        </w:rPr>
        <w:t>wenggana</w:t>
      </w:r>
      <w:proofErr w:type="spellEnd"/>
      <w:r w:rsidRPr="00464ADD">
        <w:rPr>
          <w:rFonts w:cs="Arial"/>
        </w:rPr>
        <w:t xml:space="preserve"> </w:t>
      </w:r>
      <w:proofErr w:type="spellStart"/>
      <w:r w:rsidRPr="00464ADD">
        <w:rPr>
          <w:rFonts w:cs="Arial"/>
        </w:rPr>
        <w:t>nyi-ni</w:t>
      </w:r>
      <w:proofErr w:type="spellEnd"/>
      <w:r w:rsidRPr="00464ADD">
        <w:rPr>
          <w:rFonts w:cs="Arial"/>
        </w:rPr>
        <w:t xml:space="preserve"> gun-guna 1800</w:t>
      </w:r>
      <w:r>
        <w:rPr>
          <w:rFonts w:eastAsia="Batang" w:cs="Arial" w:hint="eastAsia"/>
          <w:lang w:eastAsia="ko-KR"/>
        </w:rPr>
        <w:t xml:space="preserve"> </w:t>
      </w:r>
      <w:r w:rsidRPr="00464ADD">
        <w:rPr>
          <w:rFonts w:cs="Arial"/>
        </w:rPr>
        <w:t>252</w:t>
      </w:r>
      <w:r>
        <w:rPr>
          <w:rFonts w:eastAsia="Batang" w:cs="Arial" w:hint="eastAsia"/>
          <w:lang w:eastAsia="ko-KR"/>
        </w:rPr>
        <w:t xml:space="preserve"> </w:t>
      </w:r>
      <w:r w:rsidRPr="00464ADD">
        <w:rPr>
          <w:rFonts w:cs="Arial"/>
        </w:rPr>
        <w:t>604</w:t>
      </w:r>
      <w:r>
        <w:rPr>
          <w:rFonts w:cs="Arial"/>
        </w:rPr>
        <w:t xml:space="preserve"> (g</w:t>
      </w:r>
      <w:r w:rsidRPr="00464ADD">
        <w:rPr>
          <w:rFonts w:cs="Arial"/>
        </w:rPr>
        <w:t>un-</w:t>
      </w:r>
      <w:proofErr w:type="spellStart"/>
      <w:r w:rsidRPr="00464ADD">
        <w:rPr>
          <w:rFonts w:cs="Arial"/>
        </w:rPr>
        <w:t>nerranga</w:t>
      </w:r>
      <w:proofErr w:type="spellEnd"/>
      <w:r w:rsidRPr="00464ADD">
        <w:rPr>
          <w:rFonts w:cs="Arial"/>
        </w:rPr>
        <w:t xml:space="preserve"> </w:t>
      </w:r>
      <w:proofErr w:type="spellStart"/>
      <w:r w:rsidRPr="00464ADD">
        <w:rPr>
          <w:rFonts w:cs="Arial"/>
        </w:rPr>
        <w:t>nginyipa</w:t>
      </w:r>
      <w:proofErr w:type="spellEnd"/>
      <w:r w:rsidRPr="00464ADD">
        <w:rPr>
          <w:rFonts w:cs="Arial"/>
        </w:rPr>
        <w:t xml:space="preserve"> burr-</w:t>
      </w:r>
      <w:proofErr w:type="spellStart"/>
      <w:r w:rsidRPr="00464ADD">
        <w:rPr>
          <w:rFonts w:cs="Arial"/>
        </w:rPr>
        <w:t>wenggana</w:t>
      </w:r>
      <w:proofErr w:type="spellEnd"/>
      <w:r w:rsidRPr="00464ADD">
        <w:rPr>
          <w:rFonts w:cs="Arial"/>
        </w:rPr>
        <w:t xml:space="preserve"> barra </w:t>
      </w:r>
      <w:r>
        <w:rPr>
          <w:rFonts w:eastAsia="Batang" w:cs="Arial"/>
          <w:lang w:eastAsia="ko-KR"/>
        </w:rPr>
        <w:t>I</w:t>
      </w:r>
      <w:r>
        <w:rPr>
          <w:rFonts w:eastAsia="Batang" w:cs="Arial" w:hint="eastAsia"/>
          <w:lang w:eastAsia="ko-KR"/>
        </w:rPr>
        <w:t xml:space="preserve"> </w:t>
      </w:r>
      <w:proofErr w:type="spellStart"/>
      <w:r w:rsidRPr="00464ADD">
        <w:rPr>
          <w:rFonts w:cs="Arial"/>
        </w:rPr>
        <w:t>nterpreter</w:t>
      </w:r>
      <w:proofErr w:type="spellEnd"/>
      <w:r w:rsidRPr="00464ADD">
        <w:rPr>
          <w:rFonts w:cs="Arial"/>
        </w:rPr>
        <w:t xml:space="preserve"> </w:t>
      </w:r>
      <w:proofErr w:type="spellStart"/>
      <w:r w:rsidRPr="00464ADD">
        <w:rPr>
          <w:rFonts w:cs="Arial"/>
        </w:rPr>
        <w:t>yerrcha</w:t>
      </w:r>
      <w:proofErr w:type="spellEnd"/>
      <w:r w:rsidRPr="00464ADD">
        <w:rPr>
          <w:rFonts w:cs="Arial"/>
        </w:rPr>
        <w:t xml:space="preserve"> </w:t>
      </w:r>
      <w:proofErr w:type="spellStart"/>
      <w:r w:rsidRPr="00464ADD">
        <w:rPr>
          <w:rFonts w:cs="Arial"/>
        </w:rPr>
        <w:t>aburr-gunggaja</w:t>
      </w:r>
      <w:proofErr w:type="spellEnd"/>
      <w:r w:rsidRPr="00464ADD">
        <w:rPr>
          <w:rFonts w:cs="Arial"/>
        </w:rPr>
        <w:t xml:space="preserve"> barra </w:t>
      </w:r>
      <w:proofErr w:type="spellStart"/>
      <w:r w:rsidRPr="00464ADD">
        <w:rPr>
          <w:rFonts w:cs="Arial"/>
        </w:rPr>
        <w:t>nggula</w:t>
      </w:r>
      <w:proofErr w:type="spellEnd"/>
      <w:r w:rsidRPr="00464ADD">
        <w:rPr>
          <w:rFonts w:cs="Arial"/>
        </w:rPr>
        <w:t xml:space="preserve"> gun-gata </w:t>
      </w:r>
      <w:proofErr w:type="spellStart"/>
      <w:r w:rsidRPr="00464ADD">
        <w:rPr>
          <w:rFonts w:cs="Arial"/>
        </w:rPr>
        <w:t>nginyipa</w:t>
      </w:r>
      <w:proofErr w:type="spellEnd"/>
      <w:r w:rsidRPr="00464ADD">
        <w:rPr>
          <w:rFonts w:cs="Arial"/>
        </w:rPr>
        <w:t xml:space="preserve"> </w:t>
      </w:r>
      <w:proofErr w:type="spellStart"/>
      <w:r w:rsidRPr="00464ADD">
        <w:rPr>
          <w:rFonts w:cs="Arial"/>
        </w:rPr>
        <w:t>jal</w:t>
      </w:r>
      <w:proofErr w:type="spellEnd"/>
      <w:r w:rsidRPr="00464ADD">
        <w:rPr>
          <w:rFonts w:cs="Arial"/>
        </w:rPr>
        <w:t xml:space="preserve"> </w:t>
      </w:r>
      <w:proofErr w:type="spellStart"/>
      <w:r w:rsidRPr="00464ADD">
        <w:rPr>
          <w:rFonts w:cs="Arial"/>
        </w:rPr>
        <w:t>nyi-nirra</w:t>
      </w:r>
      <w:proofErr w:type="spellEnd"/>
      <w:r>
        <w:rPr>
          <w:rFonts w:eastAsia="Batang" w:cs="Arial" w:hint="eastAsia"/>
          <w:lang w:eastAsia="ko-KR"/>
        </w:rPr>
        <w:t xml:space="preserve"> </w:t>
      </w:r>
      <w:proofErr w:type="spellStart"/>
      <w:r w:rsidRPr="00440119">
        <w:rPr>
          <w:rFonts w:cs="Arial"/>
        </w:rPr>
        <w:t>ny</w:t>
      </w:r>
      <w:proofErr w:type="spellEnd"/>
      <w:r w:rsidRPr="00440119">
        <w:rPr>
          <w:rFonts w:cs="Arial"/>
        </w:rPr>
        <w:t>-ma an-</w:t>
      </w:r>
      <w:proofErr w:type="spellStart"/>
      <w:r w:rsidRPr="00440119">
        <w:rPr>
          <w:rFonts w:cs="Arial"/>
        </w:rPr>
        <w:t>ngardapa</w:t>
      </w:r>
      <w:proofErr w:type="spellEnd"/>
      <w:r>
        <w:rPr>
          <w:rFonts w:cs="Arial"/>
        </w:rPr>
        <w:t>),</w:t>
      </w:r>
      <w:r w:rsidRPr="00440119">
        <w:rPr>
          <w:rFonts w:cs="Arial"/>
        </w:rPr>
        <w:t xml:space="preserve"> o </w:t>
      </w:r>
    </w:p>
    <w:p w14:paraId="1951BE61" w14:textId="4C47C6E5" w:rsidR="004D12EA" w:rsidRPr="004D12EA" w:rsidRDefault="004D12EA" w:rsidP="00B4443B">
      <w:pPr>
        <w:pStyle w:val="ListParagraph"/>
        <w:numPr>
          <w:ilvl w:val="0"/>
          <w:numId w:val="19"/>
        </w:numPr>
        <w:spacing w:before="60" w:after="160" w:line="23" w:lineRule="atLeast"/>
        <w:contextualSpacing w:val="0"/>
        <w:rPr>
          <w:rFonts w:cs="Arial"/>
        </w:rPr>
      </w:pPr>
      <w:proofErr w:type="spellStart"/>
      <w:r>
        <w:rPr>
          <w:rFonts w:cs="Arial"/>
        </w:rPr>
        <w:t>N</w:t>
      </w:r>
      <w:r w:rsidRPr="00440119">
        <w:rPr>
          <w:rFonts w:cs="Arial"/>
        </w:rPr>
        <w:t>ginyipa</w:t>
      </w:r>
      <w:proofErr w:type="spellEnd"/>
      <w:r w:rsidRPr="00440119">
        <w:rPr>
          <w:rFonts w:cs="Arial"/>
        </w:rPr>
        <w:t xml:space="preserve"> </w:t>
      </w:r>
      <w:proofErr w:type="spellStart"/>
      <w:r w:rsidRPr="00440119">
        <w:rPr>
          <w:rFonts w:cs="Arial"/>
        </w:rPr>
        <w:t>jal</w:t>
      </w:r>
      <w:proofErr w:type="spellEnd"/>
      <w:r w:rsidRPr="00440119">
        <w:rPr>
          <w:rFonts w:eastAsia="Batang" w:cs="Arial" w:hint="eastAsia"/>
          <w:lang w:eastAsia="ko-KR"/>
        </w:rPr>
        <w:t xml:space="preserve"> </w:t>
      </w:r>
      <w:proofErr w:type="spellStart"/>
      <w:r w:rsidRPr="00440119">
        <w:rPr>
          <w:rFonts w:cs="Arial"/>
        </w:rPr>
        <w:t>ny-ni</w:t>
      </w:r>
      <w:proofErr w:type="spellEnd"/>
      <w:r w:rsidRPr="00440119">
        <w:rPr>
          <w:rFonts w:cs="Arial"/>
        </w:rPr>
        <w:t xml:space="preserve"> n-boy </w:t>
      </w:r>
      <w:r>
        <w:rPr>
          <w:rFonts w:cs="Arial"/>
        </w:rPr>
        <w:t>s</w:t>
      </w:r>
      <w:r w:rsidRPr="00440119">
        <w:rPr>
          <w:rFonts w:cs="Arial"/>
        </w:rPr>
        <w:t xml:space="preserve">ervice </w:t>
      </w:r>
      <w:r>
        <w:rPr>
          <w:rFonts w:cs="Arial"/>
        </w:rPr>
        <w:t>c</w:t>
      </w:r>
      <w:r w:rsidRPr="00440119">
        <w:rPr>
          <w:rFonts w:cs="Arial"/>
        </w:rPr>
        <w:t>entre burr-</w:t>
      </w:r>
      <w:proofErr w:type="spellStart"/>
      <w:r w:rsidRPr="00440119">
        <w:rPr>
          <w:rFonts w:cs="Arial"/>
        </w:rPr>
        <w:t>na</w:t>
      </w:r>
      <w:proofErr w:type="spellEnd"/>
      <w:r w:rsidRPr="00440119">
        <w:rPr>
          <w:rFonts w:cs="Arial"/>
        </w:rPr>
        <w:t xml:space="preserve"> barra.</w:t>
      </w:r>
    </w:p>
    <w:sectPr w:rsidR="004D12EA" w:rsidRPr="004D12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DC55A" w14:textId="77777777" w:rsidR="005B6663" w:rsidRDefault="005B6663" w:rsidP="00B04ED8">
      <w:pPr>
        <w:spacing w:after="0" w:line="240" w:lineRule="auto"/>
      </w:pPr>
      <w:r>
        <w:separator/>
      </w:r>
    </w:p>
  </w:endnote>
  <w:endnote w:type="continuationSeparator" w:id="0">
    <w:p w14:paraId="05A2C841" w14:textId="77777777" w:rsidR="005B6663" w:rsidRDefault="005B6663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5B73D" w14:textId="77777777" w:rsidR="005B6663" w:rsidRDefault="005B6663" w:rsidP="00B04ED8">
      <w:pPr>
        <w:spacing w:after="0" w:line="240" w:lineRule="auto"/>
      </w:pPr>
      <w:r>
        <w:separator/>
      </w:r>
    </w:p>
  </w:footnote>
  <w:footnote w:type="continuationSeparator" w:id="0">
    <w:p w14:paraId="45AE517B" w14:textId="77777777" w:rsidR="005B6663" w:rsidRDefault="005B6663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14"/>
  </w:num>
  <w:num w:numId="2" w16cid:durableId="1465810450">
    <w:abstractNumId w:val="12"/>
  </w:num>
  <w:num w:numId="3" w16cid:durableId="649749326">
    <w:abstractNumId w:val="7"/>
  </w:num>
  <w:num w:numId="4" w16cid:durableId="954873653">
    <w:abstractNumId w:val="5"/>
  </w:num>
  <w:num w:numId="5" w16cid:durableId="235676518">
    <w:abstractNumId w:val="5"/>
  </w:num>
  <w:num w:numId="6" w16cid:durableId="2087991012">
    <w:abstractNumId w:val="2"/>
  </w:num>
  <w:num w:numId="7" w16cid:durableId="2120172916">
    <w:abstractNumId w:val="6"/>
  </w:num>
  <w:num w:numId="8" w16cid:durableId="412626009">
    <w:abstractNumId w:val="16"/>
  </w:num>
  <w:num w:numId="9" w16cid:durableId="1460608755">
    <w:abstractNumId w:val="15"/>
  </w:num>
  <w:num w:numId="10" w16cid:durableId="986665818">
    <w:abstractNumId w:val="11"/>
  </w:num>
  <w:num w:numId="11" w16cid:durableId="401371915">
    <w:abstractNumId w:val="10"/>
  </w:num>
  <w:num w:numId="12" w16cid:durableId="1093433001">
    <w:abstractNumId w:val="17"/>
  </w:num>
  <w:num w:numId="13" w16cid:durableId="1196385437">
    <w:abstractNumId w:val="3"/>
  </w:num>
  <w:num w:numId="14" w16cid:durableId="2006784552">
    <w:abstractNumId w:val="8"/>
  </w:num>
  <w:num w:numId="15" w16cid:durableId="1628928681">
    <w:abstractNumId w:val="0"/>
  </w:num>
  <w:num w:numId="16" w16cid:durableId="1809978035">
    <w:abstractNumId w:val="4"/>
  </w:num>
  <w:num w:numId="17" w16cid:durableId="1332566839">
    <w:abstractNumId w:val="1"/>
  </w:num>
  <w:num w:numId="18" w16cid:durableId="2005739898">
    <w:abstractNumId w:val="13"/>
  </w:num>
  <w:num w:numId="19" w16cid:durableId="10778959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35296"/>
    <w:rsid w:val="001404AC"/>
    <w:rsid w:val="00162D36"/>
    <w:rsid w:val="001E630D"/>
    <w:rsid w:val="00240DD1"/>
    <w:rsid w:val="00282B30"/>
    <w:rsid w:val="00284DC9"/>
    <w:rsid w:val="002A3D6C"/>
    <w:rsid w:val="00335CB3"/>
    <w:rsid w:val="00366528"/>
    <w:rsid w:val="003B2BB8"/>
    <w:rsid w:val="003D34FF"/>
    <w:rsid w:val="00400562"/>
    <w:rsid w:val="004B54CA"/>
    <w:rsid w:val="004D12EA"/>
    <w:rsid w:val="004E5CBF"/>
    <w:rsid w:val="005B6663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1B28"/>
    <w:rsid w:val="007F02F9"/>
    <w:rsid w:val="00802365"/>
    <w:rsid w:val="00806F33"/>
    <w:rsid w:val="00826B03"/>
    <w:rsid w:val="0083177B"/>
    <w:rsid w:val="0090419F"/>
    <w:rsid w:val="0091357F"/>
    <w:rsid w:val="009225F0"/>
    <w:rsid w:val="0093462C"/>
    <w:rsid w:val="00953795"/>
    <w:rsid w:val="009556F8"/>
    <w:rsid w:val="00974189"/>
    <w:rsid w:val="009D52CE"/>
    <w:rsid w:val="00A45C60"/>
    <w:rsid w:val="00B04ED8"/>
    <w:rsid w:val="00B4443B"/>
    <w:rsid w:val="00B56715"/>
    <w:rsid w:val="00B91E3E"/>
    <w:rsid w:val="00B92AC1"/>
    <w:rsid w:val="00BA2DB9"/>
    <w:rsid w:val="00BE7148"/>
    <w:rsid w:val="00C84DD7"/>
    <w:rsid w:val="00CB5863"/>
    <w:rsid w:val="00D55F0A"/>
    <w:rsid w:val="00DA243A"/>
    <w:rsid w:val="00DB380F"/>
    <w:rsid w:val="00E273E4"/>
    <w:rsid w:val="00E33D10"/>
    <w:rsid w:val="00E9300F"/>
    <w:rsid w:val="00F30AFE"/>
    <w:rsid w:val="00F6417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2325</Characters>
  <Application>Microsoft Office Word</Application>
  <DocSecurity>0</DocSecurity>
  <Lines>52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[SEC=OFFICIAL]</cp:keywords>
  <dc:description/>
  <cp:lastModifiedBy/>
  <cp:revision>1</cp:revision>
  <dcterms:created xsi:type="dcterms:W3CDTF">2025-07-01T07:08:00Z</dcterms:created>
  <dcterms:modified xsi:type="dcterms:W3CDTF">2025-07-02T00:14:00Z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A9E2099BF7614F4476CC17FA8CE952B2</vt:lpwstr>
  </property>
  <property fmtid="{D5CDD505-2E9C-101B-9397-08002B2CF9AE}" pid="21" name="PM_Hash_Salt">
    <vt:lpwstr>7C2FFB6102E25D20CD14485CB9A471A9</vt:lpwstr>
  </property>
  <property fmtid="{D5CDD505-2E9C-101B-9397-08002B2CF9AE}" pid="22" name="PM_Hash_SHA1">
    <vt:lpwstr>14D1090F57BEE97350EC06AC4D7C7D94527B5852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v=2022.1;a=SHA256;h=6BA48CE15B7FD4B4350D1F68752D6848669684D57D9D2989D2536AFA9A091A3A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d05c9f0f720f4b3f84eb63720f9b2289</vt:lpwstr>
  </property>
  <property fmtid="{D5CDD505-2E9C-101B-9397-08002B2CF9AE}" pid="37" name="PMUuid">
    <vt:lpwstr>v=2022.2;d=gov.au;g=46DD6D7C-8107-577B-BC6E-F348953B2E44</vt:lpwstr>
  </property>
</Properties>
</file>